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27AF407C" w:rsidR="00BF7F06" w:rsidRPr="00A11D21" w:rsidRDefault="00CF4292" w:rsidP="009E4AB7">
      <w:pPr>
        <w:rPr>
          <w:rFonts w:ascii="Calibri" w:hAnsi="Calibri" w:cs="Calibri"/>
          <w:b/>
          <w:bCs/>
        </w:rPr>
      </w:pPr>
      <w:r>
        <w:rPr>
          <w:rFonts w:ascii="Calibri" w:hAnsi="Calibri" w:cs="Calibri"/>
          <w:b/>
          <w:bCs/>
        </w:rPr>
        <w:t>Swerve</w:t>
      </w:r>
    </w:p>
    <w:p w14:paraId="2CDC2AFF" w14:textId="75FAA0BA" w:rsidR="007A6325" w:rsidRPr="00A11D21" w:rsidRDefault="00CF4292" w:rsidP="009E4AB7">
      <w:pPr>
        <w:rPr>
          <w:rFonts w:ascii="Calibri" w:hAnsi="Calibri" w:cs="Calibri"/>
          <w:b/>
          <w:bCs/>
        </w:rPr>
      </w:pPr>
      <w:r>
        <w:rPr>
          <w:rFonts w:ascii="Calibri" w:hAnsi="Calibri" w:cs="Calibri"/>
          <w:b/>
          <w:bCs/>
        </w:rPr>
        <w:t>Superheroes</w:t>
      </w:r>
      <w:r w:rsidR="00092635">
        <w:rPr>
          <w:rFonts w:ascii="Calibri" w:hAnsi="Calibri" w:cs="Calibri"/>
          <w:b/>
          <w:bCs/>
        </w:rPr>
        <w:t xml:space="preserve"> (Part 1 of </w:t>
      </w:r>
      <w:r>
        <w:rPr>
          <w:rFonts w:ascii="Calibri" w:hAnsi="Calibri" w:cs="Calibri"/>
          <w:b/>
          <w:bCs/>
        </w:rPr>
        <w:t>2</w:t>
      </w:r>
      <w:r w:rsidR="00092635">
        <w:rPr>
          <w:rFonts w:ascii="Calibri" w:hAnsi="Calibri" w:cs="Calibri"/>
          <w:b/>
          <w:bCs/>
        </w:rPr>
        <w:t>)</w:t>
      </w:r>
    </w:p>
    <w:p w14:paraId="156A3DE0" w14:textId="2EAC0332" w:rsidR="007A6325" w:rsidRPr="00A11D21" w:rsidRDefault="00CF4292" w:rsidP="009E4AB7">
      <w:pPr>
        <w:rPr>
          <w:rFonts w:ascii="Calibri" w:hAnsi="Calibri" w:cs="Calibri"/>
          <w:b/>
          <w:bCs/>
        </w:rPr>
      </w:pPr>
      <w:r>
        <w:rPr>
          <w:rFonts w:ascii="Calibri" w:hAnsi="Calibri" w:cs="Calibri"/>
          <w:b/>
          <w:bCs/>
        </w:rPr>
        <w:t>Genesis 24:1-8</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08A3F0F8" w14:textId="77777777" w:rsidR="00D3068D" w:rsidRDefault="00CF4292" w:rsidP="00CF4292">
      <w:pPr>
        <w:spacing w:line="276" w:lineRule="auto"/>
        <w:rPr>
          <w:rFonts w:ascii="Calibri" w:hAnsi="Calibri"/>
        </w:rPr>
      </w:pPr>
      <w:r w:rsidRPr="00CF4292">
        <w:rPr>
          <w:rFonts w:ascii="Calibri" w:hAnsi="Calibri"/>
        </w:rPr>
        <w:t xml:space="preserve">Today, I want to kick off this new series and I want to talk to you about something very serious. I want to talk to you about superheroes. Do we have any proud superhero fans in the house? </w:t>
      </w:r>
    </w:p>
    <w:p w14:paraId="45347D5B" w14:textId="77777777" w:rsidR="00D3068D" w:rsidRDefault="00D3068D" w:rsidP="00CF4292">
      <w:pPr>
        <w:spacing w:line="276" w:lineRule="auto"/>
        <w:rPr>
          <w:rFonts w:ascii="Calibri" w:hAnsi="Calibri"/>
        </w:rPr>
      </w:pPr>
    </w:p>
    <w:p w14:paraId="1853C1AB" w14:textId="6BE98602" w:rsidR="00CF4292" w:rsidRPr="00CF4292" w:rsidRDefault="00CF4292" w:rsidP="00CF4292">
      <w:pPr>
        <w:spacing w:line="276" w:lineRule="auto"/>
        <w:rPr>
          <w:rFonts w:ascii="Calibri" w:hAnsi="Calibri"/>
        </w:rPr>
      </w:pPr>
      <w:r w:rsidRPr="00CF4292">
        <w:rPr>
          <w:rFonts w:ascii="Calibri" w:hAnsi="Calibri"/>
        </w:rPr>
        <w:t>A</w:t>
      </w:r>
      <w:r w:rsidR="00D3068D">
        <w:rPr>
          <w:rFonts w:ascii="Calibri" w:hAnsi="Calibri"/>
        </w:rPr>
        <w:t>re there any</w:t>
      </w:r>
      <w:r w:rsidRPr="00CF4292">
        <w:rPr>
          <w:rFonts w:ascii="Calibri" w:hAnsi="Calibri"/>
        </w:rPr>
        <w:t xml:space="preserve"> Superman fans? Somebody is not sure. “Sort of.” They say with Superman that he is faster than a </w:t>
      </w:r>
      <w:r w:rsidRPr="00CF4292">
        <w:rPr>
          <w:rFonts w:ascii="Calibri" w:hAnsi="Calibri"/>
          <w:i/>
          <w:iCs/>
        </w:rPr>
        <w:t xml:space="preserve">[speeding bullet]. </w:t>
      </w:r>
      <w:r w:rsidRPr="00CF4292">
        <w:rPr>
          <w:rFonts w:ascii="Calibri" w:hAnsi="Calibri"/>
        </w:rPr>
        <w:t xml:space="preserve">He is stronger than a locomotive. (People had to think about.) He is able to leap tall buildings in a </w:t>
      </w:r>
      <w:r w:rsidRPr="00CF4292">
        <w:rPr>
          <w:rFonts w:ascii="Calibri" w:hAnsi="Calibri"/>
          <w:i/>
          <w:iCs/>
        </w:rPr>
        <w:t xml:space="preserve">[single bound]. </w:t>
      </w:r>
      <w:r w:rsidRPr="00CF4292">
        <w:rPr>
          <w:rFonts w:ascii="Calibri" w:hAnsi="Calibri"/>
        </w:rPr>
        <w:t xml:space="preserve">You are amazing. We have a great church. I love Superman. </w:t>
      </w:r>
    </w:p>
    <w:p w14:paraId="60397205" w14:textId="77777777" w:rsidR="00CF4292" w:rsidRPr="00CF4292" w:rsidRDefault="00CF4292" w:rsidP="00CF4292">
      <w:pPr>
        <w:spacing w:line="276" w:lineRule="auto"/>
        <w:rPr>
          <w:rFonts w:ascii="Calibri" w:hAnsi="Calibri"/>
        </w:rPr>
      </w:pPr>
    </w:p>
    <w:p w14:paraId="16D80CCD" w14:textId="77777777" w:rsidR="00CF4292" w:rsidRPr="00CF4292" w:rsidRDefault="00CF4292" w:rsidP="00CF4292">
      <w:pPr>
        <w:spacing w:line="276" w:lineRule="auto"/>
        <w:rPr>
          <w:rFonts w:ascii="Calibri" w:hAnsi="Calibri"/>
        </w:rPr>
      </w:pPr>
      <w:r w:rsidRPr="00CF4292">
        <w:rPr>
          <w:rFonts w:ascii="Calibri" w:hAnsi="Calibri"/>
        </w:rPr>
        <w:t xml:space="preserve">I love Batman. Batman doesn't have superpowers, but he's rich. That’s what Batman's got going for him – his bank account. He does know 127 different forms of martial arts, they say. Batman is bad. I love Batman. </w:t>
      </w:r>
    </w:p>
    <w:p w14:paraId="796FC5EC" w14:textId="77777777" w:rsidR="00CF4292" w:rsidRPr="00CF4292" w:rsidRDefault="00CF4292" w:rsidP="00CF4292">
      <w:pPr>
        <w:spacing w:line="276" w:lineRule="auto"/>
        <w:rPr>
          <w:rFonts w:ascii="Calibri" w:hAnsi="Calibri"/>
        </w:rPr>
      </w:pPr>
    </w:p>
    <w:p w14:paraId="5008EA71" w14:textId="219C5CC0" w:rsidR="00CF4292" w:rsidRPr="00CF4292" w:rsidRDefault="00CF4292" w:rsidP="00CF4292">
      <w:pPr>
        <w:spacing w:line="276" w:lineRule="auto"/>
        <w:rPr>
          <w:rFonts w:ascii="Calibri" w:hAnsi="Calibri"/>
        </w:rPr>
      </w:pPr>
      <w:r w:rsidRPr="00CF4292">
        <w:rPr>
          <w:rFonts w:ascii="Calibri" w:hAnsi="Calibri"/>
        </w:rPr>
        <w:t xml:space="preserve">Spider-Man, bitten by that radioactive spider. Who doesn't love somebody </w:t>
      </w:r>
      <w:r w:rsidR="00D3068D">
        <w:rPr>
          <w:rFonts w:ascii="Calibri" w:hAnsi="Calibri"/>
        </w:rPr>
        <w:t>who</w:t>
      </w:r>
      <w:r w:rsidRPr="00CF4292">
        <w:rPr>
          <w:rFonts w:ascii="Calibri" w:hAnsi="Calibri"/>
        </w:rPr>
        <w:t xml:space="preserve"> can hang from the ceiling and shoot webs? That's incredible. I've always been a huge Spider-Man fan. In fact, as a kid, I used to wear </w:t>
      </w:r>
      <w:proofErr w:type="spellStart"/>
      <w:r w:rsidRPr="00CF4292">
        <w:rPr>
          <w:rFonts w:ascii="Calibri" w:hAnsi="Calibri"/>
        </w:rPr>
        <w:t>Underoos</w:t>
      </w:r>
      <w:proofErr w:type="spellEnd"/>
      <w:r w:rsidRPr="00CF4292">
        <w:rPr>
          <w:rFonts w:ascii="Calibri" w:hAnsi="Calibri"/>
        </w:rPr>
        <w:t xml:space="preserve">. I don't know if they still make </w:t>
      </w:r>
      <w:proofErr w:type="spellStart"/>
      <w:r w:rsidRPr="00CF4292">
        <w:rPr>
          <w:rFonts w:ascii="Calibri" w:hAnsi="Calibri"/>
        </w:rPr>
        <w:t>Underoos</w:t>
      </w:r>
      <w:proofErr w:type="spellEnd"/>
      <w:r w:rsidRPr="00CF4292">
        <w:rPr>
          <w:rFonts w:ascii="Calibri" w:hAnsi="Calibri"/>
        </w:rPr>
        <w:t xml:space="preserve">. They were little briefs and the little undershirts with Spider-Man or </w:t>
      </w:r>
      <w:proofErr w:type="spellStart"/>
      <w:r w:rsidRPr="00CF4292">
        <w:rPr>
          <w:rFonts w:ascii="Calibri" w:hAnsi="Calibri"/>
        </w:rPr>
        <w:t>Aquaman</w:t>
      </w:r>
      <w:proofErr w:type="spellEnd"/>
      <w:r w:rsidRPr="00CF4292">
        <w:rPr>
          <w:rFonts w:ascii="Calibri" w:hAnsi="Calibri"/>
        </w:rPr>
        <w:t xml:space="preserve">, or whatever you were into. I loved those things. When I got married, my wife said, “Ryan, those things have to go.” She was done with those things. </w:t>
      </w:r>
    </w:p>
    <w:p w14:paraId="0116C6B3" w14:textId="77777777" w:rsidR="00CF4292" w:rsidRPr="00CF4292" w:rsidRDefault="00CF4292" w:rsidP="00CF4292">
      <w:pPr>
        <w:spacing w:line="276" w:lineRule="auto"/>
        <w:rPr>
          <w:rFonts w:ascii="Calibri" w:hAnsi="Calibri"/>
        </w:rPr>
      </w:pPr>
    </w:p>
    <w:p w14:paraId="61D165BE" w14:textId="77777777" w:rsidR="00CF4292" w:rsidRPr="00CF4292" w:rsidRDefault="00CF4292" w:rsidP="00CF4292">
      <w:pPr>
        <w:spacing w:line="276" w:lineRule="auto"/>
        <w:rPr>
          <w:rFonts w:ascii="Calibri" w:hAnsi="Calibri"/>
        </w:rPr>
      </w:pPr>
      <w:r w:rsidRPr="00CF4292">
        <w:rPr>
          <w:rFonts w:ascii="Calibri" w:hAnsi="Calibri"/>
        </w:rPr>
        <w:t xml:space="preserve">I love me some superheroes. I'm really worried about the future of superheroes because they have these new superheroes that are coming onto the scene. I'm not really sure about these guys, like Ant-Man. Ant-Man just got his own movie. I hate insects. I want big superheroes. I don't know about you. I'm more like an Incredible Hulk kind of guy. There’s something messed up about Ant-Man. He puts on a suit and he becomes an ant. There is something not right about that. I don't know what that is. </w:t>
      </w:r>
    </w:p>
    <w:p w14:paraId="39390404" w14:textId="77777777" w:rsidR="00CF4292" w:rsidRPr="00CF4292" w:rsidRDefault="00CF4292" w:rsidP="00CF4292">
      <w:pPr>
        <w:spacing w:line="276" w:lineRule="auto"/>
        <w:rPr>
          <w:rFonts w:ascii="Calibri" w:hAnsi="Calibri"/>
        </w:rPr>
      </w:pPr>
    </w:p>
    <w:p w14:paraId="5B5BD229" w14:textId="77777777" w:rsidR="00CF4292" w:rsidRPr="00CF4292" w:rsidRDefault="00CF4292" w:rsidP="00CF4292">
      <w:pPr>
        <w:spacing w:line="276" w:lineRule="auto"/>
        <w:rPr>
          <w:rFonts w:ascii="Calibri" w:hAnsi="Calibri"/>
        </w:rPr>
      </w:pPr>
      <w:r w:rsidRPr="00CF4292">
        <w:rPr>
          <w:rFonts w:ascii="Calibri" w:hAnsi="Calibri"/>
        </w:rPr>
        <w:t>Here's another one. Squirrel Girl. Have you heard of Squirrel Girl? She's a superhero. She has a tail that’s 3-4 feet long. She has buck teeth. You can't be a superhero with buck teeth. That just doesn't work. She has a tool belt with little nuts in them so she can feed her friends snacks and stuff like that. It just didn't sound very superhero-</w:t>
      </w:r>
      <w:proofErr w:type="spellStart"/>
      <w:r w:rsidRPr="00CF4292">
        <w:rPr>
          <w:rFonts w:ascii="Calibri" w:hAnsi="Calibri"/>
        </w:rPr>
        <w:t>esque</w:t>
      </w:r>
      <w:proofErr w:type="spellEnd"/>
      <w:r w:rsidRPr="00CF4292">
        <w:rPr>
          <w:rFonts w:ascii="Calibri" w:hAnsi="Calibri"/>
        </w:rPr>
        <w:t>. I don't know. I get a little nervous about that. I'm a traditionalist when it comes to superheroes. I’m going to stick with Batman, Spider-Man, Superman.</w:t>
      </w:r>
    </w:p>
    <w:p w14:paraId="6C9A5E63" w14:textId="77777777" w:rsidR="00CF4292" w:rsidRPr="00CF4292" w:rsidRDefault="00CF4292" w:rsidP="00CF4292">
      <w:pPr>
        <w:spacing w:line="276" w:lineRule="auto"/>
        <w:rPr>
          <w:rFonts w:ascii="Calibri" w:hAnsi="Calibri"/>
        </w:rPr>
      </w:pPr>
    </w:p>
    <w:p w14:paraId="7923E097" w14:textId="77777777" w:rsidR="00CF4292" w:rsidRPr="00CF4292" w:rsidRDefault="00CF4292" w:rsidP="00CF4292">
      <w:pPr>
        <w:spacing w:line="276" w:lineRule="auto"/>
        <w:rPr>
          <w:rFonts w:ascii="Calibri" w:hAnsi="Calibri"/>
        </w:rPr>
      </w:pPr>
      <w:r w:rsidRPr="00CF4292">
        <w:rPr>
          <w:rFonts w:ascii="Calibri" w:hAnsi="Calibri"/>
        </w:rPr>
        <w:lastRenderedPageBreak/>
        <w:t xml:space="preserve">Superheroes are really interesting because they do a lot of things behind the scenes that nobody really sees. Nobody knows that Superman is really Clark Kent or that Batman is really Bruce Wayne. They're doing all this stuff. They're helping people, but they don't get the accolades. They don't win the awards. They have extraordinary gifts that are given to them and they have great capabilities, but they do so largely behind the scenes. They never get paid and they never really get the recognition. </w:t>
      </w:r>
    </w:p>
    <w:p w14:paraId="706BFEF5" w14:textId="77777777" w:rsidR="00CF4292" w:rsidRPr="00CF4292" w:rsidRDefault="00CF4292" w:rsidP="00CF4292">
      <w:pPr>
        <w:spacing w:line="276" w:lineRule="auto"/>
        <w:rPr>
          <w:rFonts w:ascii="Calibri" w:hAnsi="Calibri"/>
        </w:rPr>
      </w:pPr>
    </w:p>
    <w:p w14:paraId="7A20F1D0" w14:textId="77777777" w:rsidR="00CF4292" w:rsidRPr="00CF4292" w:rsidRDefault="00CF4292" w:rsidP="00CF4292">
      <w:pPr>
        <w:spacing w:line="276" w:lineRule="auto"/>
        <w:rPr>
          <w:rFonts w:ascii="Calibri" w:hAnsi="Calibri"/>
        </w:rPr>
      </w:pPr>
      <w:r w:rsidRPr="00CF4292">
        <w:rPr>
          <w:rFonts w:ascii="Calibri" w:hAnsi="Calibri"/>
        </w:rPr>
        <w:t xml:space="preserve">That's why I love to think of people who serve in the local church as superheroes. People who are behind the scenes, doing the stuff. Nobody really knows who they are. Nobody knows what they're doing. But they're making a difference. </w:t>
      </w:r>
    </w:p>
    <w:p w14:paraId="5CE9BFA8" w14:textId="77777777" w:rsidR="00CF4292" w:rsidRPr="00CF4292" w:rsidRDefault="00CF4292" w:rsidP="00CF4292">
      <w:pPr>
        <w:spacing w:line="276" w:lineRule="auto"/>
        <w:rPr>
          <w:rFonts w:ascii="Calibri" w:hAnsi="Calibri"/>
        </w:rPr>
      </w:pPr>
    </w:p>
    <w:p w14:paraId="0E6A7D0E" w14:textId="77777777" w:rsidR="00CF4292" w:rsidRPr="00CF4292" w:rsidRDefault="00CF4292" w:rsidP="00CF4292">
      <w:pPr>
        <w:spacing w:line="276" w:lineRule="auto"/>
        <w:rPr>
          <w:rFonts w:ascii="Calibri" w:hAnsi="Calibri"/>
        </w:rPr>
      </w:pPr>
      <w:r w:rsidRPr="00CF4292">
        <w:rPr>
          <w:rFonts w:ascii="Calibri" w:hAnsi="Calibri"/>
        </w:rPr>
        <w:t xml:space="preserve">God has endowed every follower of Jesus with superpowers. It's called gifts of the Holy Spirit. You've been empowered by God to serve. God has given you supernatural abilities to serve Him. They are powers that are not from yourself, but they are powers given by God to do so. When we do so, we act like superheroes. </w:t>
      </w:r>
    </w:p>
    <w:p w14:paraId="264C4094" w14:textId="77777777" w:rsidR="00CF4292" w:rsidRPr="00CF4292" w:rsidRDefault="00CF4292" w:rsidP="00CF4292">
      <w:pPr>
        <w:spacing w:line="276" w:lineRule="auto"/>
        <w:rPr>
          <w:rFonts w:ascii="Calibri" w:hAnsi="Calibri"/>
        </w:rPr>
      </w:pPr>
    </w:p>
    <w:p w14:paraId="565633F9" w14:textId="6A6538E2" w:rsidR="00CF4292" w:rsidRPr="00CF4292" w:rsidRDefault="00CF4292" w:rsidP="00CF4292">
      <w:pPr>
        <w:spacing w:line="276" w:lineRule="auto"/>
        <w:rPr>
          <w:rFonts w:ascii="Calibri" w:hAnsi="Calibri"/>
        </w:rPr>
      </w:pPr>
      <w:r w:rsidRPr="00CF4292">
        <w:rPr>
          <w:rFonts w:ascii="Calibri" w:hAnsi="Calibri"/>
        </w:rPr>
        <w:t xml:space="preserve">Today, I want to share with you the profile of a superhero, the profile of a servant. I want us to turn in our Bibles today to Genesis 24. The Bible tells us a great story about a great servant. His name is Eleazar. Nobody really knows who he is. He's an obscure Bible character, but someone </w:t>
      </w:r>
      <w:r w:rsidR="005119DC">
        <w:rPr>
          <w:rFonts w:ascii="Calibri" w:hAnsi="Calibri"/>
        </w:rPr>
        <w:t>who</w:t>
      </w:r>
      <w:r w:rsidRPr="00CF4292">
        <w:rPr>
          <w:rFonts w:ascii="Calibri" w:hAnsi="Calibri"/>
        </w:rPr>
        <w:t xml:space="preserve"> has an amazing impact on the people around him. </w:t>
      </w:r>
    </w:p>
    <w:p w14:paraId="4414B8DD" w14:textId="77777777" w:rsidR="00CF4292" w:rsidRPr="00CF4292" w:rsidRDefault="00CF4292" w:rsidP="00CF4292">
      <w:pPr>
        <w:spacing w:line="276" w:lineRule="auto"/>
        <w:rPr>
          <w:rFonts w:ascii="Calibri" w:hAnsi="Calibri"/>
        </w:rPr>
      </w:pPr>
    </w:p>
    <w:p w14:paraId="6A04D538" w14:textId="77777777" w:rsidR="00CF4292" w:rsidRPr="00CF4292" w:rsidRDefault="00CF4292" w:rsidP="00CF4292">
      <w:pPr>
        <w:spacing w:line="276" w:lineRule="auto"/>
        <w:rPr>
          <w:rFonts w:ascii="Calibri" w:hAnsi="Calibri"/>
        </w:rPr>
      </w:pPr>
      <w:r w:rsidRPr="00CF4292">
        <w:rPr>
          <w:rFonts w:ascii="Calibri" w:hAnsi="Calibri"/>
        </w:rPr>
        <w:t xml:space="preserve">As we turn in Genesis 24, we find the story of Abraham and his son Isaac. Just to set the stage, if you don't remember, Abraham is the father of faith. He's the father of faith in the Jewish religion, the Christian faith, and also Muslims look to him as the father of faith. Abraham is a profound leader. God told him, “I will make you the father of a great nation.” </w:t>
      </w:r>
    </w:p>
    <w:p w14:paraId="5674A480" w14:textId="77777777" w:rsidR="00CF4292" w:rsidRPr="00CF4292" w:rsidRDefault="00CF4292" w:rsidP="00CF4292">
      <w:pPr>
        <w:spacing w:line="276" w:lineRule="auto"/>
        <w:rPr>
          <w:rFonts w:ascii="Calibri" w:hAnsi="Calibri"/>
        </w:rPr>
      </w:pPr>
    </w:p>
    <w:p w14:paraId="53D7B690" w14:textId="76C55AFA" w:rsidR="00CF4292" w:rsidRPr="00CF4292" w:rsidRDefault="00CF4292" w:rsidP="00CF4292">
      <w:pPr>
        <w:spacing w:line="276" w:lineRule="auto"/>
        <w:rPr>
          <w:rFonts w:ascii="Calibri" w:hAnsi="Calibri"/>
        </w:rPr>
      </w:pPr>
      <w:r w:rsidRPr="00CF4292">
        <w:rPr>
          <w:rFonts w:ascii="Calibri" w:hAnsi="Calibri"/>
        </w:rPr>
        <w:t>If you remember the story, Abraham at 100 had no child. He had no heir. Abraham is wondering, “How am I going to fulfill my purpose? How am I going to do what God has called me to do when I can't even have a child?” Finally at 100, he has that first son</w:t>
      </w:r>
      <w:r w:rsidR="005119DC">
        <w:rPr>
          <w:rFonts w:ascii="Calibri" w:hAnsi="Calibri"/>
        </w:rPr>
        <w:t>,</w:t>
      </w:r>
      <w:r w:rsidRPr="00CF4292">
        <w:rPr>
          <w:rFonts w:ascii="Calibri" w:hAnsi="Calibri"/>
        </w:rPr>
        <w:t xml:space="preserve"> Isaac, his only [legitimate] son, so to speak. That son Isaac is born. His wife, Sarah</w:t>
      </w:r>
      <w:r w:rsidR="005119DC">
        <w:rPr>
          <w:rFonts w:ascii="Calibri" w:hAnsi="Calibri"/>
        </w:rPr>
        <w:t>,</w:t>
      </w:r>
      <w:r w:rsidRPr="00CF4292">
        <w:rPr>
          <w:rFonts w:ascii="Calibri" w:hAnsi="Calibri"/>
        </w:rPr>
        <w:t xml:space="preserve"> is not much younger. If you're having kids at age 100, that's a miracle of God. Sometimes God orchestrates situations where you realize only God could do that. Only God could intervene in that way.</w:t>
      </w:r>
    </w:p>
    <w:p w14:paraId="15839A04" w14:textId="77777777" w:rsidR="00CF4292" w:rsidRPr="00CF4292" w:rsidRDefault="00CF4292" w:rsidP="00CF4292">
      <w:pPr>
        <w:spacing w:line="276" w:lineRule="auto"/>
        <w:rPr>
          <w:rFonts w:ascii="Calibri" w:hAnsi="Calibri"/>
        </w:rPr>
      </w:pPr>
    </w:p>
    <w:p w14:paraId="74B84DE9" w14:textId="77777777" w:rsidR="00CF4292" w:rsidRPr="00CF4292" w:rsidRDefault="00CF4292" w:rsidP="00CF4292">
      <w:pPr>
        <w:spacing w:line="276" w:lineRule="auto"/>
        <w:rPr>
          <w:rFonts w:ascii="Calibri" w:hAnsi="Calibri"/>
        </w:rPr>
      </w:pPr>
      <w:r w:rsidRPr="00CF4292">
        <w:rPr>
          <w:rFonts w:ascii="Calibri" w:hAnsi="Calibri"/>
        </w:rPr>
        <w:t xml:space="preserve">But now there's a second problem. In Genesis 24, Isaac is there, the son of Abraham, but the problem is Isaac can't get a date. Isaac has no wife, therefore he has no heir. Therefore the promise of God that Abraham would be the father of a great nation is about to go by the wayside. Abraham is looking around going, “I'm 140. That's pretty old. My son Isaac is 40 and </w:t>
      </w:r>
      <w:r w:rsidRPr="00CF4292">
        <w:rPr>
          <w:rFonts w:ascii="Calibri" w:hAnsi="Calibri"/>
        </w:rPr>
        <w:lastRenderedPageBreak/>
        <w:t xml:space="preserve">Isaac needs a wife.” He’s in the land of Canaan. All the people in Canaan are pagan people and he doesn't want to marry a Canaanite woman. He grabs his servant, Eleazar, and he says, “Eleazar, I need you to go find a wife for my son.” </w:t>
      </w:r>
    </w:p>
    <w:p w14:paraId="5D91E844" w14:textId="77777777" w:rsidR="00CF4292" w:rsidRPr="00CF4292" w:rsidRDefault="00CF4292" w:rsidP="00CF4292">
      <w:pPr>
        <w:spacing w:line="276" w:lineRule="auto"/>
        <w:rPr>
          <w:rFonts w:ascii="Calibri" w:hAnsi="Calibri"/>
        </w:rPr>
      </w:pPr>
    </w:p>
    <w:p w14:paraId="41886606" w14:textId="77777777" w:rsidR="00CF4292" w:rsidRPr="00CF4292" w:rsidRDefault="00CF4292" w:rsidP="00CF4292">
      <w:pPr>
        <w:spacing w:line="276" w:lineRule="auto"/>
        <w:rPr>
          <w:rFonts w:ascii="Calibri" w:hAnsi="Calibri"/>
        </w:rPr>
      </w:pPr>
      <w:r w:rsidRPr="00CF4292">
        <w:rPr>
          <w:rFonts w:ascii="Calibri" w:hAnsi="Calibri"/>
        </w:rPr>
        <w:t xml:space="preserve">I was thinking about this passage a minute ago. I thought it kind of weird that the servant is trying to find a wife for Isaac. But this is before farmersonly.com had come out. They didn't have </w:t>
      </w:r>
      <w:proofErr w:type="gramStart"/>
      <w:r w:rsidRPr="00CF4292">
        <w:rPr>
          <w:rFonts w:ascii="Calibri" w:hAnsi="Calibri"/>
        </w:rPr>
        <w:t>It’s</w:t>
      </w:r>
      <w:proofErr w:type="gramEnd"/>
      <w:r w:rsidRPr="00CF4292">
        <w:rPr>
          <w:rFonts w:ascii="Calibri" w:hAnsi="Calibri"/>
        </w:rPr>
        <w:t xml:space="preserve"> Just Lunch. There was no match.com. All they had was the servant.</w:t>
      </w:r>
    </w:p>
    <w:p w14:paraId="28BECE8C" w14:textId="77777777" w:rsidR="00CF4292" w:rsidRPr="00CF4292" w:rsidRDefault="00CF4292" w:rsidP="00CF4292">
      <w:pPr>
        <w:spacing w:line="276" w:lineRule="auto"/>
        <w:rPr>
          <w:rFonts w:ascii="Calibri" w:hAnsi="Calibri"/>
        </w:rPr>
      </w:pPr>
    </w:p>
    <w:p w14:paraId="3B068695" w14:textId="0E1719FA" w:rsidR="00CF4292" w:rsidRPr="00CF4292" w:rsidRDefault="00CF4292" w:rsidP="00CF4292">
      <w:pPr>
        <w:spacing w:line="276" w:lineRule="auto"/>
        <w:rPr>
          <w:rFonts w:ascii="Calibri" w:hAnsi="Calibri"/>
        </w:rPr>
      </w:pPr>
      <w:r w:rsidRPr="00CF4292">
        <w:rPr>
          <w:rFonts w:ascii="Calibri" w:hAnsi="Calibri"/>
        </w:rPr>
        <w:t>Abraham puts a great responsibility into the hands of his servant. “I want you to find a young, beautiful, godly woman for my son, Isaac, to marry.”</w:t>
      </w:r>
      <w:r w:rsidR="00C85179">
        <w:rPr>
          <w:rFonts w:ascii="Calibri" w:hAnsi="Calibri"/>
        </w:rPr>
        <w:t xml:space="preserve"> Eleazar teaches us that great servants do at least four things.</w:t>
      </w:r>
    </w:p>
    <w:p w14:paraId="0465E50A" w14:textId="77777777" w:rsidR="00CF4292" w:rsidRPr="00CF4292" w:rsidRDefault="00CF4292" w:rsidP="00CF4292">
      <w:pPr>
        <w:spacing w:line="276" w:lineRule="auto"/>
        <w:rPr>
          <w:rFonts w:ascii="Calibri" w:hAnsi="Calibri"/>
        </w:rPr>
      </w:pPr>
    </w:p>
    <w:p w14:paraId="54105B1E" w14:textId="77777777" w:rsidR="00CF4292" w:rsidRPr="00CF4292" w:rsidRDefault="00CF4292" w:rsidP="00CF4292">
      <w:pPr>
        <w:spacing w:line="276" w:lineRule="auto"/>
        <w:rPr>
          <w:rFonts w:ascii="Calibri" w:hAnsi="Calibri"/>
          <w:b/>
          <w:bCs/>
        </w:rPr>
      </w:pPr>
      <w:r w:rsidRPr="00CF4292">
        <w:rPr>
          <w:rFonts w:ascii="Calibri" w:hAnsi="Calibri"/>
          <w:b/>
          <w:bCs/>
        </w:rPr>
        <w:t>1. ACCEPT THE CALL</w:t>
      </w:r>
    </w:p>
    <w:p w14:paraId="1284675E" w14:textId="77777777" w:rsidR="00CF4292" w:rsidRPr="00CF4292" w:rsidRDefault="00CF4292" w:rsidP="00CF4292">
      <w:pPr>
        <w:spacing w:line="276" w:lineRule="auto"/>
        <w:rPr>
          <w:rFonts w:ascii="Calibri" w:hAnsi="Calibri"/>
          <w:b/>
          <w:bCs/>
        </w:rPr>
      </w:pPr>
    </w:p>
    <w:p w14:paraId="7C7E2FFA" w14:textId="042145FD" w:rsidR="00CF4292" w:rsidRPr="00CF4292" w:rsidRDefault="00CF4292" w:rsidP="00CF4292">
      <w:pPr>
        <w:spacing w:line="276" w:lineRule="auto"/>
        <w:rPr>
          <w:rFonts w:ascii="Calibri" w:hAnsi="Calibri"/>
        </w:rPr>
      </w:pPr>
      <w:r w:rsidRPr="00CF4292">
        <w:rPr>
          <w:rFonts w:ascii="Calibri" w:hAnsi="Calibri"/>
        </w:rPr>
        <w:t>“Abraham was now very old, and the Lord had blessed him in every way. He said to the senior servant in his household, the one in charge of all that he had, ‘Put your hand under my thigh.</w:t>
      </w:r>
      <w:r w:rsidR="005119DC">
        <w:rPr>
          <w:rFonts w:ascii="Calibri" w:hAnsi="Calibri"/>
        </w:rPr>
        <w:t xml:space="preserve"> </w:t>
      </w:r>
      <w:r w:rsidRPr="00CF4292">
        <w:rPr>
          <w:rFonts w:ascii="Calibri" w:hAnsi="Calibri"/>
        </w:rPr>
        <w:t>I want you to swear by the Lord, the God of heaven and the God of earth, that you will not get a wife for my son from the daughters of the Canaanites, among whom I am living, but will go to my country and my own relatives and get a wife for my son Isaac’” (Genesis 24:1-4).</w:t>
      </w:r>
    </w:p>
    <w:p w14:paraId="100377D1" w14:textId="77777777" w:rsidR="00CF4292" w:rsidRPr="00CF4292" w:rsidRDefault="00CF4292" w:rsidP="00CF4292">
      <w:pPr>
        <w:spacing w:line="276" w:lineRule="auto"/>
        <w:rPr>
          <w:rFonts w:ascii="Calibri" w:hAnsi="Calibri"/>
        </w:rPr>
      </w:pPr>
    </w:p>
    <w:p w14:paraId="70185946" w14:textId="0B86BFC6" w:rsidR="00CF4292" w:rsidRPr="00CF4292" w:rsidRDefault="00CF4292" w:rsidP="00CF4292">
      <w:pPr>
        <w:spacing w:line="276" w:lineRule="auto"/>
        <w:rPr>
          <w:rFonts w:ascii="Calibri" w:hAnsi="Calibri"/>
        </w:rPr>
      </w:pPr>
      <w:r w:rsidRPr="00CF4292">
        <w:rPr>
          <w:rFonts w:ascii="Calibri" w:hAnsi="Calibri"/>
        </w:rPr>
        <w:t xml:space="preserve">He puts his hand under his thigh there. It sounds kind of weird. In fact, I want you to reach over right now to that person next to you and… </w:t>
      </w:r>
      <w:r w:rsidRPr="00CF4292">
        <w:rPr>
          <w:rFonts w:ascii="Calibri" w:hAnsi="Calibri"/>
          <w:i/>
          <w:iCs/>
        </w:rPr>
        <w:t>[Pastor and congregation laughs.]</w:t>
      </w:r>
      <w:r w:rsidRPr="00CF4292">
        <w:rPr>
          <w:rFonts w:ascii="Calibri" w:hAnsi="Calibri"/>
        </w:rPr>
        <w:t xml:space="preserve"> That’s some kind of oath. If you take that kind of oath, it's legitimate. </w:t>
      </w:r>
    </w:p>
    <w:p w14:paraId="7125D627" w14:textId="77777777" w:rsidR="00CF4292" w:rsidRPr="00CF4292" w:rsidRDefault="00CF4292" w:rsidP="00CF4292">
      <w:pPr>
        <w:spacing w:line="276" w:lineRule="auto"/>
        <w:rPr>
          <w:rFonts w:ascii="Calibri" w:hAnsi="Calibri"/>
        </w:rPr>
      </w:pPr>
    </w:p>
    <w:p w14:paraId="53957C98" w14:textId="77777777" w:rsidR="00CF4292" w:rsidRPr="00CF4292" w:rsidRDefault="00CF4292" w:rsidP="00CF4292">
      <w:pPr>
        <w:spacing w:line="276" w:lineRule="auto"/>
        <w:rPr>
          <w:rFonts w:ascii="Calibri" w:hAnsi="Calibri"/>
        </w:rPr>
      </w:pPr>
      <w:r w:rsidRPr="00CF4292">
        <w:rPr>
          <w:rFonts w:ascii="Calibri" w:hAnsi="Calibri"/>
        </w:rPr>
        <w:t>“So the servant put his hand under the thigh of his master Abraham and swore an oath to him concerning this matter” (Genesis 24:9).</w:t>
      </w:r>
    </w:p>
    <w:p w14:paraId="28D9B8C0" w14:textId="77777777" w:rsidR="00CF4292" w:rsidRPr="00CF4292" w:rsidRDefault="00CF4292" w:rsidP="00CF4292">
      <w:pPr>
        <w:spacing w:line="276" w:lineRule="auto"/>
        <w:rPr>
          <w:rFonts w:ascii="Calibri" w:hAnsi="Calibri"/>
        </w:rPr>
      </w:pPr>
    </w:p>
    <w:p w14:paraId="439155F2" w14:textId="3669EA14" w:rsidR="00CF4292" w:rsidRPr="00CF4292" w:rsidRDefault="00CF4292" w:rsidP="00CF4292">
      <w:pPr>
        <w:spacing w:line="276" w:lineRule="auto"/>
        <w:rPr>
          <w:rFonts w:ascii="Calibri" w:hAnsi="Calibri"/>
        </w:rPr>
      </w:pPr>
      <w:r w:rsidRPr="00CF4292">
        <w:rPr>
          <w:rFonts w:ascii="Calibri" w:hAnsi="Calibri"/>
        </w:rPr>
        <w:t>I love this because the first thing we see in the profile of this servant is that the servant accepts the call. When God calls, we don't let the message go to voicemail. We answer the call. We respond to the call. The servant says, “Abraham needs some help and I need to help Abraham.” He answers the call. Great servants answer the call of God.</w:t>
      </w:r>
    </w:p>
    <w:p w14:paraId="399B0798" w14:textId="77777777" w:rsidR="00CF4292" w:rsidRPr="00CF4292" w:rsidRDefault="00CF4292" w:rsidP="00CF4292">
      <w:pPr>
        <w:spacing w:line="276" w:lineRule="auto"/>
        <w:rPr>
          <w:rFonts w:ascii="Calibri" w:hAnsi="Calibri"/>
        </w:rPr>
      </w:pPr>
    </w:p>
    <w:p w14:paraId="0B7F3487" w14:textId="77777777" w:rsidR="00CF4292" w:rsidRPr="00CF4292" w:rsidRDefault="00CF4292" w:rsidP="00CF4292">
      <w:pPr>
        <w:spacing w:line="276" w:lineRule="auto"/>
        <w:rPr>
          <w:rFonts w:ascii="Calibri" w:hAnsi="Calibri"/>
        </w:rPr>
      </w:pPr>
      <w:r w:rsidRPr="00CF4292">
        <w:rPr>
          <w:rFonts w:ascii="Calibri" w:hAnsi="Calibri"/>
        </w:rPr>
        <w:t xml:space="preserve">When opportunity comes to serve others, when the opportunity comes to serve in the local church, we stand up and say, “I will answer the call.” </w:t>
      </w:r>
    </w:p>
    <w:p w14:paraId="2A0EDE82" w14:textId="77777777" w:rsidR="00CF4292" w:rsidRPr="00CF4292" w:rsidRDefault="00CF4292" w:rsidP="00CF4292">
      <w:pPr>
        <w:spacing w:line="276" w:lineRule="auto"/>
        <w:rPr>
          <w:rFonts w:ascii="Calibri" w:hAnsi="Calibri"/>
        </w:rPr>
      </w:pPr>
    </w:p>
    <w:p w14:paraId="177AF54D" w14:textId="77777777" w:rsidR="00CF4292" w:rsidRPr="00CF4292" w:rsidRDefault="00CF4292" w:rsidP="00CF4292">
      <w:pPr>
        <w:spacing w:line="276" w:lineRule="auto"/>
        <w:rPr>
          <w:rFonts w:ascii="Calibri" w:hAnsi="Calibri"/>
        </w:rPr>
      </w:pPr>
      <w:r w:rsidRPr="00CF4292">
        <w:rPr>
          <w:rFonts w:ascii="Calibri" w:hAnsi="Calibri"/>
        </w:rPr>
        <w:t xml:space="preserve">He says, “Yes, Lord,” and he takes this vow. He doesn't postpone the call. Sometimes we say, “God, maybe later.” He answers the call. He says yes, and immediately he does so. </w:t>
      </w:r>
    </w:p>
    <w:p w14:paraId="632136CE" w14:textId="77777777" w:rsidR="00CF4292" w:rsidRPr="00CF4292" w:rsidRDefault="00CF4292" w:rsidP="00CF4292">
      <w:pPr>
        <w:spacing w:line="276" w:lineRule="auto"/>
        <w:rPr>
          <w:rFonts w:ascii="Calibri" w:hAnsi="Calibri"/>
        </w:rPr>
      </w:pPr>
    </w:p>
    <w:p w14:paraId="4AFE572A" w14:textId="67C2D207" w:rsidR="00CF4292" w:rsidRPr="00CF4292" w:rsidRDefault="00CF4292" w:rsidP="00CF4292">
      <w:pPr>
        <w:spacing w:line="276" w:lineRule="auto"/>
        <w:rPr>
          <w:rFonts w:ascii="Calibri" w:hAnsi="Calibri"/>
        </w:rPr>
      </w:pPr>
      <w:r w:rsidRPr="00CF4292">
        <w:rPr>
          <w:rFonts w:ascii="Calibri" w:hAnsi="Calibri"/>
        </w:rPr>
        <w:t>Sometimes we can grow indifferent about the choices that we make in answering that call, but God has given us great opportunity.</w:t>
      </w:r>
      <w:r w:rsidR="005119DC">
        <w:rPr>
          <w:rFonts w:ascii="Calibri" w:hAnsi="Calibri"/>
        </w:rPr>
        <w:t xml:space="preserve"> </w:t>
      </w:r>
      <w:r w:rsidRPr="00CF4292">
        <w:rPr>
          <w:rFonts w:ascii="Calibri" w:hAnsi="Calibri"/>
        </w:rPr>
        <w:t xml:space="preserve">Spider-Man has a great quote that they say throughout the movie. “With great power comes great responsibility.” God has given you some abilities. God has given you some gifts. Great opportunity, great responsibility. Great power, great opportunity. We answer the call. </w:t>
      </w:r>
    </w:p>
    <w:p w14:paraId="1A62BFF3" w14:textId="77777777" w:rsidR="00CF4292" w:rsidRPr="00CF4292" w:rsidRDefault="00CF4292" w:rsidP="00CF4292">
      <w:pPr>
        <w:spacing w:line="276" w:lineRule="auto"/>
        <w:rPr>
          <w:rFonts w:ascii="Calibri" w:hAnsi="Calibri"/>
        </w:rPr>
      </w:pPr>
    </w:p>
    <w:p w14:paraId="7AA32D64" w14:textId="77777777" w:rsidR="005119DC" w:rsidRDefault="00CF4292" w:rsidP="00CF4292">
      <w:pPr>
        <w:spacing w:line="276" w:lineRule="auto"/>
        <w:rPr>
          <w:rFonts w:ascii="Calibri" w:hAnsi="Calibri"/>
        </w:rPr>
      </w:pPr>
      <w:r w:rsidRPr="00CF4292">
        <w:rPr>
          <w:rFonts w:ascii="Calibri" w:hAnsi="Calibri"/>
        </w:rPr>
        <w:t xml:space="preserve">Will we be the people who say yes to what God wants to do in our life? </w:t>
      </w:r>
    </w:p>
    <w:p w14:paraId="6FB223AB" w14:textId="77777777" w:rsidR="005119DC" w:rsidRDefault="005119DC" w:rsidP="00CF4292">
      <w:pPr>
        <w:spacing w:line="276" w:lineRule="auto"/>
        <w:rPr>
          <w:rFonts w:ascii="Calibri" w:hAnsi="Calibri"/>
        </w:rPr>
      </w:pPr>
    </w:p>
    <w:p w14:paraId="596A9103" w14:textId="61114C8A" w:rsidR="00CF4292" w:rsidRPr="00CF4292" w:rsidRDefault="00CF4292" w:rsidP="00CF4292">
      <w:pPr>
        <w:spacing w:line="276" w:lineRule="auto"/>
        <w:rPr>
          <w:rFonts w:ascii="Calibri" w:hAnsi="Calibri"/>
        </w:rPr>
      </w:pPr>
      <w:r w:rsidRPr="00CF4292">
        <w:rPr>
          <w:rFonts w:ascii="Calibri" w:hAnsi="Calibri"/>
        </w:rPr>
        <w:t xml:space="preserve">Sometimes we can become serving snobs. Serving snobs are people who say, “I will only serve God, I will only serve others in this limited capacity over here. But don't you dare ask me to do this over here.” </w:t>
      </w:r>
    </w:p>
    <w:p w14:paraId="684A01B8" w14:textId="77777777" w:rsidR="00CF4292" w:rsidRPr="00CF4292" w:rsidRDefault="00CF4292" w:rsidP="00CF4292">
      <w:pPr>
        <w:spacing w:line="276" w:lineRule="auto"/>
        <w:rPr>
          <w:rFonts w:ascii="Calibri" w:hAnsi="Calibri"/>
        </w:rPr>
      </w:pPr>
    </w:p>
    <w:p w14:paraId="7A30E3AE" w14:textId="44E89770" w:rsidR="00CF4292" w:rsidRPr="00CF4292" w:rsidRDefault="00CF4292" w:rsidP="00CF4292">
      <w:pPr>
        <w:spacing w:line="276" w:lineRule="auto"/>
        <w:rPr>
          <w:rFonts w:ascii="Calibri" w:hAnsi="Calibri"/>
        </w:rPr>
      </w:pPr>
      <w:r w:rsidRPr="00CF4292">
        <w:rPr>
          <w:rFonts w:ascii="Calibri" w:hAnsi="Calibri"/>
        </w:rPr>
        <w:t>I'm sure that Eleazar thought to himself, “Why am I the matchmaker? There</w:t>
      </w:r>
      <w:r w:rsidR="005119DC">
        <w:rPr>
          <w:rFonts w:ascii="Calibri" w:hAnsi="Calibri"/>
        </w:rPr>
        <w:t xml:space="preserve"> has</w:t>
      </w:r>
      <w:r w:rsidRPr="00CF4292">
        <w:rPr>
          <w:rFonts w:ascii="Calibri" w:hAnsi="Calibri"/>
        </w:rPr>
        <w:t xml:space="preserve"> to be somebody more qualified to go find a beautiful wife for Isaac than me. But I've been asked. I'll answer the call, Abraham. Here I am.” There will always be somebody</w:t>
      </w:r>
      <w:r w:rsidR="005119DC">
        <w:rPr>
          <w:rFonts w:ascii="Calibri" w:hAnsi="Calibri"/>
        </w:rPr>
        <w:t xml:space="preserve"> who</w:t>
      </w:r>
      <w:r w:rsidRPr="00CF4292">
        <w:rPr>
          <w:rFonts w:ascii="Calibri" w:hAnsi="Calibri"/>
        </w:rPr>
        <w:t xml:space="preserve"> we feel is more qualified than us, by the way. There will always be somebody we believe is more capable. But it’s beautiful that he answers this calling from God. </w:t>
      </w:r>
    </w:p>
    <w:p w14:paraId="409B835F" w14:textId="77777777" w:rsidR="00CF4292" w:rsidRPr="00CF4292" w:rsidRDefault="00CF4292" w:rsidP="00CF4292">
      <w:pPr>
        <w:spacing w:line="276" w:lineRule="auto"/>
        <w:rPr>
          <w:rFonts w:ascii="Calibri" w:hAnsi="Calibri"/>
        </w:rPr>
      </w:pPr>
    </w:p>
    <w:p w14:paraId="290BA26A" w14:textId="77777777" w:rsidR="00CF4292" w:rsidRPr="00CF4292" w:rsidRDefault="00CF4292" w:rsidP="00CF4292">
      <w:pPr>
        <w:spacing w:line="276" w:lineRule="auto"/>
        <w:rPr>
          <w:rFonts w:ascii="Calibri" w:hAnsi="Calibri"/>
        </w:rPr>
      </w:pPr>
      <w:r w:rsidRPr="00CF4292">
        <w:rPr>
          <w:rFonts w:ascii="Calibri" w:hAnsi="Calibri"/>
        </w:rPr>
        <w:t>We have a whole class in our church called Edge 301, which is a class in which we help people discover their giftedness and how they can use those gifts that God has given to them in a powerful way. When we offer that class in the next few weeks, I would encourage you to check it out.</w:t>
      </w:r>
    </w:p>
    <w:p w14:paraId="3E627A40" w14:textId="77777777" w:rsidR="00CF4292" w:rsidRPr="00CF4292" w:rsidRDefault="00CF4292" w:rsidP="00CF4292">
      <w:pPr>
        <w:spacing w:line="276" w:lineRule="auto"/>
        <w:rPr>
          <w:rFonts w:ascii="Calibri" w:hAnsi="Calibri"/>
        </w:rPr>
      </w:pPr>
    </w:p>
    <w:p w14:paraId="62F8B680" w14:textId="77777777" w:rsidR="00CF4292" w:rsidRPr="00CF4292" w:rsidRDefault="00CF4292" w:rsidP="00CF4292">
      <w:pPr>
        <w:spacing w:line="276" w:lineRule="auto"/>
        <w:rPr>
          <w:rFonts w:ascii="Calibri" w:hAnsi="Calibri"/>
        </w:rPr>
      </w:pPr>
      <w:r w:rsidRPr="00CF4292">
        <w:rPr>
          <w:rFonts w:ascii="Calibri" w:hAnsi="Calibri"/>
        </w:rPr>
        <w:t>I love the concept of servants because servants are not critics. Sometimes in the church what we have are critics. Critics and servants actually see the same problems, but they respond differently. How many of you know that to be true? A critic looks at a problem and wants to cast blame, point fingers, and do nothing to help. That's a critic. But a servant sees the same problem, but they respond differently. A servant says, “We have a problem. But let me help. What can I do?” We want to have a church that's full of servants, not critics. We don't want to have people standing around just judging everybody, armchair quarterbacking the church, whatever it may be. We need servants of the church.</w:t>
      </w:r>
    </w:p>
    <w:p w14:paraId="7A7E30C0" w14:textId="77777777" w:rsidR="00CF4292" w:rsidRPr="00CF4292" w:rsidRDefault="00CF4292" w:rsidP="00CF4292">
      <w:pPr>
        <w:spacing w:line="276" w:lineRule="auto"/>
        <w:rPr>
          <w:rFonts w:ascii="Calibri" w:hAnsi="Calibri"/>
        </w:rPr>
      </w:pPr>
    </w:p>
    <w:p w14:paraId="5621374D" w14:textId="77777777" w:rsidR="00CF4292" w:rsidRPr="00CF4292" w:rsidRDefault="00CF4292" w:rsidP="00CF4292">
      <w:pPr>
        <w:spacing w:line="276" w:lineRule="auto"/>
        <w:rPr>
          <w:rFonts w:ascii="Calibri" w:hAnsi="Calibri"/>
        </w:rPr>
      </w:pPr>
      <w:r w:rsidRPr="00CF4292">
        <w:rPr>
          <w:rFonts w:ascii="Calibri" w:hAnsi="Calibri"/>
        </w:rPr>
        <w:t xml:space="preserve">This morning, I want to give you an opportunity to sign up on the back of your card. We've even got some places in the lobby to sign up. “I want to serve. I want to be a part of what God's doing. I don't want to just be a spectator that sits in the back row and goes through the motions. I want to be a part of what's going on here.” Servants answer the call. </w:t>
      </w:r>
    </w:p>
    <w:p w14:paraId="5353610F" w14:textId="77777777" w:rsidR="00CF4292" w:rsidRPr="00CF4292" w:rsidRDefault="00CF4292" w:rsidP="00CF4292">
      <w:pPr>
        <w:spacing w:line="276" w:lineRule="auto"/>
        <w:rPr>
          <w:rFonts w:ascii="Calibri" w:hAnsi="Calibri"/>
        </w:rPr>
      </w:pPr>
    </w:p>
    <w:p w14:paraId="40BF5F5B" w14:textId="77777777" w:rsidR="00CF4292" w:rsidRPr="00CF4292" w:rsidRDefault="00CF4292" w:rsidP="00CF4292">
      <w:pPr>
        <w:spacing w:line="276" w:lineRule="auto"/>
        <w:rPr>
          <w:rFonts w:ascii="Calibri" w:hAnsi="Calibri"/>
          <w:b/>
          <w:bCs/>
        </w:rPr>
      </w:pPr>
      <w:r w:rsidRPr="00CF4292">
        <w:rPr>
          <w:rFonts w:ascii="Calibri" w:hAnsi="Calibri"/>
          <w:b/>
          <w:bCs/>
        </w:rPr>
        <w:t>2. PRAY FOR SUCCESS</w:t>
      </w:r>
    </w:p>
    <w:p w14:paraId="08B9F6E9" w14:textId="77777777" w:rsidR="00CF4292" w:rsidRPr="00CF4292" w:rsidRDefault="00CF4292" w:rsidP="00CF4292">
      <w:pPr>
        <w:spacing w:line="276" w:lineRule="auto"/>
        <w:rPr>
          <w:rFonts w:ascii="Calibri" w:hAnsi="Calibri"/>
          <w:b/>
          <w:bCs/>
        </w:rPr>
      </w:pPr>
    </w:p>
    <w:p w14:paraId="6141FBBE" w14:textId="77777777" w:rsidR="00CF4292" w:rsidRPr="00CF4292" w:rsidRDefault="00CF4292" w:rsidP="00CF4292">
      <w:pPr>
        <w:spacing w:line="276" w:lineRule="auto"/>
        <w:rPr>
          <w:rFonts w:ascii="Calibri" w:hAnsi="Calibri"/>
        </w:rPr>
      </w:pPr>
      <w:r w:rsidRPr="00CF4292">
        <w:rPr>
          <w:rFonts w:ascii="Calibri" w:hAnsi="Calibri"/>
        </w:rPr>
        <w:t>“Then he prayed, ‘O Lord, God of my master Abraham, give me success today, and show kindness to my master Abraham’” (Genesis 24:12).</w:t>
      </w:r>
    </w:p>
    <w:p w14:paraId="3B63A395" w14:textId="77777777" w:rsidR="00CF4292" w:rsidRPr="00CF4292" w:rsidRDefault="00CF4292" w:rsidP="00CF4292">
      <w:pPr>
        <w:spacing w:line="276" w:lineRule="auto"/>
        <w:rPr>
          <w:rFonts w:ascii="Calibri" w:hAnsi="Calibri"/>
        </w:rPr>
      </w:pPr>
    </w:p>
    <w:p w14:paraId="788752C2" w14:textId="78131E55" w:rsidR="00CF4292" w:rsidRPr="00CF4292" w:rsidRDefault="00CF4292" w:rsidP="00CF4292">
      <w:pPr>
        <w:spacing w:line="276" w:lineRule="auto"/>
        <w:rPr>
          <w:rFonts w:ascii="Calibri" w:hAnsi="Calibri"/>
        </w:rPr>
      </w:pPr>
      <w:r w:rsidRPr="00CF4292">
        <w:rPr>
          <w:rFonts w:ascii="Calibri" w:hAnsi="Calibri"/>
        </w:rPr>
        <w:t xml:space="preserve">All through this chapter we see that Eleazar is praying. He’s praying in verse 12. He’s praying in verse </w:t>
      </w:r>
      <w:r w:rsidR="005119DC">
        <w:rPr>
          <w:rFonts w:ascii="Calibri" w:hAnsi="Calibri"/>
        </w:rPr>
        <w:t>26</w:t>
      </w:r>
      <w:r w:rsidRPr="00CF4292">
        <w:rPr>
          <w:rFonts w:ascii="Calibri" w:hAnsi="Calibri"/>
        </w:rPr>
        <w:t xml:space="preserve">. He’s praying in verse 52. Eleazar is a servant who understands prayer. </w:t>
      </w:r>
    </w:p>
    <w:p w14:paraId="7A7ECF30" w14:textId="77777777" w:rsidR="00CF4292" w:rsidRPr="00CF4292" w:rsidRDefault="00CF4292" w:rsidP="00CF4292">
      <w:pPr>
        <w:spacing w:line="276" w:lineRule="auto"/>
        <w:rPr>
          <w:rFonts w:ascii="Calibri" w:hAnsi="Calibri"/>
        </w:rPr>
      </w:pPr>
    </w:p>
    <w:p w14:paraId="6DDF683C" w14:textId="77777777" w:rsidR="00CF4292" w:rsidRPr="00CF4292" w:rsidRDefault="00CF4292" w:rsidP="00CF4292">
      <w:pPr>
        <w:spacing w:line="276" w:lineRule="auto"/>
        <w:rPr>
          <w:rFonts w:ascii="Calibri" w:hAnsi="Calibri"/>
        </w:rPr>
      </w:pPr>
      <w:r w:rsidRPr="00CF4292">
        <w:rPr>
          <w:rFonts w:ascii="Calibri" w:hAnsi="Calibri"/>
        </w:rPr>
        <w:t xml:space="preserve">As servants, we have to pray. We have to talk to God. When we talk to God, that puts fuel in the tank for us to maintain the level of service to others that God has given us opportunity to participate in. </w:t>
      </w:r>
    </w:p>
    <w:p w14:paraId="2EAEB31E" w14:textId="77777777" w:rsidR="00CF4292" w:rsidRPr="00CF4292" w:rsidRDefault="00CF4292" w:rsidP="00CF4292">
      <w:pPr>
        <w:spacing w:line="276" w:lineRule="auto"/>
        <w:rPr>
          <w:rFonts w:ascii="Calibri" w:hAnsi="Calibri"/>
        </w:rPr>
      </w:pPr>
    </w:p>
    <w:p w14:paraId="7F1A6055" w14:textId="77777777" w:rsidR="00CF4292" w:rsidRPr="00CF4292" w:rsidRDefault="00CF4292" w:rsidP="00CF4292">
      <w:pPr>
        <w:spacing w:line="276" w:lineRule="auto"/>
        <w:rPr>
          <w:rFonts w:ascii="Calibri" w:hAnsi="Calibri"/>
        </w:rPr>
      </w:pPr>
      <w:r w:rsidRPr="00CF4292">
        <w:rPr>
          <w:rFonts w:ascii="Calibri" w:hAnsi="Calibri"/>
        </w:rPr>
        <w:t xml:space="preserve">I love this because he prays for success. Sometimes Christian people get weird about praying for success. But let me ask you a question: Do you think that we should pray for failure? Should we pray that our ministry would stink and die? No. We ought to pray that we would succeed. Of course we should. We ought to be praying about that. </w:t>
      </w:r>
    </w:p>
    <w:p w14:paraId="31EEA64C" w14:textId="77777777" w:rsidR="00CF4292" w:rsidRPr="00CF4292" w:rsidRDefault="00CF4292" w:rsidP="00CF4292">
      <w:pPr>
        <w:spacing w:line="276" w:lineRule="auto"/>
        <w:rPr>
          <w:rFonts w:ascii="Calibri" w:hAnsi="Calibri"/>
        </w:rPr>
      </w:pPr>
    </w:p>
    <w:p w14:paraId="2B6E908C" w14:textId="77777777" w:rsidR="00CF4292" w:rsidRPr="00CF4292" w:rsidRDefault="00CF4292" w:rsidP="00CF4292">
      <w:pPr>
        <w:spacing w:line="276" w:lineRule="auto"/>
        <w:rPr>
          <w:rFonts w:ascii="Calibri" w:hAnsi="Calibri"/>
        </w:rPr>
      </w:pPr>
      <w:r w:rsidRPr="00CF4292">
        <w:rPr>
          <w:rFonts w:ascii="Calibri" w:hAnsi="Calibri"/>
        </w:rPr>
        <w:t xml:space="preserve">I hope that whatever you're involved in, however you're serving others, that you're praying, “God give me success. Let me reach people. Let people come to know Christ. Let people be built up. Let people with broken hearts be healed. God, use me. Let me be successful.” That's what the servant prays. </w:t>
      </w:r>
    </w:p>
    <w:p w14:paraId="4BAC03A8" w14:textId="77777777" w:rsidR="00CF4292" w:rsidRPr="00CF4292" w:rsidRDefault="00CF4292" w:rsidP="00CF4292">
      <w:pPr>
        <w:spacing w:line="276" w:lineRule="auto"/>
        <w:rPr>
          <w:rFonts w:ascii="Calibri" w:hAnsi="Calibri"/>
        </w:rPr>
      </w:pPr>
    </w:p>
    <w:p w14:paraId="211511BC" w14:textId="77777777" w:rsidR="00CF4292" w:rsidRPr="00CF4292" w:rsidRDefault="00CF4292" w:rsidP="00CF4292">
      <w:pPr>
        <w:spacing w:line="276" w:lineRule="auto"/>
        <w:rPr>
          <w:rFonts w:ascii="Calibri" w:hAnsi="Calibri"/>
        </w:rPr>
      </w:pPr>
      <w:r w:rsidRPr="00CF4292">
        <w:rPr>
          <w:rFonts w:ascii="Calibri" w:hAnsi="Calibri"/>
        </w:rPr>
        <w:t>He says, “O God of my master Abraham, give me success today” (Genesis 24:12).</w:t>
      </w:r>
    </w:p>
    <w:p w14:paraId="40561AA2" w14:textId="77777777" w:rsidR="00CF4292" w:rsidRPr="00CF4292" w:rsidRDefault="00CF4292" w:rsidP="00CF4292">
      <w:pPr>
        <w:spacing w:line="276" w:lineRule="auto"/>
        <w:rPr>
          <w:rFonts w:ascii="Calibri" w:hAnsi="Calibri"/>
        </w:rPr>
      </w:pPr>
    </w:p>
    <w:p w14:paraId="084D54A9" w14:textId="77777777" w:rsidR="005119DC" w:rsidRDefault="00CF4292" w:rsidP="00CF4292">
      <w:pPr>
        <w:spacing w:line="276" w:lineRule="auto"/>
        <w:rPr>
          <w:rFonts w:ascii="Calibri" w:hAnsi="Calibri"/>
        </w:rPr>
      </w:pPr>
      <w:r w:rsidRPr="00CF4292">
        <w:rPr>
          <w:rFonts w:ascii="Calibri" w:hAnsi="Calibri"/>
        </w:rPr>
        <w:t xml:space="preserve">I love this prayer because it also reminds us of our great need for God. When you serve God, you will always be stretched. When you're stretched and in those vulnerable moments when we feel like we don't know exactly what to do, it reminds us to get on our knees before God and call out to Him and ask for His intervention, leadership, and direction in our life. </w:t>
      </w:r>
    </w:p>
    <w:p w14:paraId="646C80E1" w14:textId="77777777" w:rsidR="005119DC" w:rsidRDefault="005119DC" w:rsidP="00CF4292">
      <w:pPr>
        <w:spacing w:line="276" w:lineRule="auto"/>
        <w:rPr>
          <w:rFonts w:ascii="Calibri" w:hAnsi="Calibri"/>
        </w:rPr>
      </w:pPr>
    </w:p>
    <w:p w14:paraId="4248A1AD" w14:textId="319930D3" w:rsidR="00CF4292" w:rsidRPr="00CF4292" w:rsidRDefault="00CF4292" w:rsidP="00CF4292">
      <w:pPr>
        <w:spacing w:line="276" w:lineRule="auto"/>
        <w:rPr>
          <w:rFonts w:ascii="Calibri" w:hAnsi="Calibri"/>
        </w:rPr>
      </w:pPr>
      <w:r w:rsidRPr="00CF4292">
        <w:rPr>
          <w:rFonts w:ascii="Calibri" w:hAnsi="Calibri"/>
        </w:rPr>
        <w:t>Today, God has some of you in the perfect place in your life. You’re like, “I don't know what to do.” It’s in those moments that we call out to God</w:t>
      </w:r>
      <w:r w:rsidR="005119DC">
        <w:rPr>
          <w:rFonts w:ascii="Calibri" w:hAnsi="Calibri"/>
        </w:rPr>
        <w:t>,</w:t>
      </w:r>
      <w:r w:rsidRPr="00CF4292">
        <w:rPr>
          <w:rFonts w:ascii="Calibri" w:hAnsi="Calibri"/>
        </w:rPr>
        <w:t xml:space="preserve"> and God answers, shows us, and leads us. </w:t>
      </w:r>
    </w:p>
    <w:p w14:paraId="776F481B" w14:textId="77777777" w:rsidR="00CF4292" w:rsidRPr="00CF4292" w:rsidRDefault="00CF4292" w:rsidP="00CF4292">
      <w:pPr>
        <w:spacing w:line="276" w:lineRule="auto"/>
        <w:rPr>
          <w:rFonts w:ascii="Calibri" w:hAnsi="Calibri"/>
        </w:rPr>
      </w:pPr>
    </w:p>
    <w:p w14:paraId="032E20FC" w14:textId="77777777" w:rsidR="00CF4292" w:rsidRPr="00CF4292" w:rsidRDefault="00CF4292" w:rsidP="00CF4292">
      <w:pPr>
        <w:spacing w:line="276" w:lineRule="auto"/>
        <w:rPr>
          <w:rFonts w:ascii="Calibri" w:hAnsi="Calibri"/>
        </w:rPr>
      </w:pPr>
      <w:r w:rsidRPr="00CF4292">
        <w:rPr>
          <w:rFonts w:ascii="Calibri" w:hAnsi="Calibri"/>
        </w:rPr>
        <w:t xml:space="preserve">Eleazar could have said, “I don't know what to do. I've never been in this position before.” But instead he prays and says, “I'm going to do it. I'm going to trust that God is going to lead me.” That’s beautiful. </w:t>
      </w:r>
    </w:p>
    <w:p w14:paraId="1BB409B0" w14:textId="77777777" w:rsidR="00CF4292" w:rsidRPr="00CF4292" w:rsidRDefault="00CF4292" w:rsidP="00CF4292">
      <w:pPr>
        <w:spacing w:line="276" w:lineRule="auto"/>
        <w:rPr>
          <w:rFonts w:ascii="Calibri" w:hAnsi="Calibri"/>
        </w:rPr>
      </w:pPr>
    </w:p>
    <w:p w14:paraId="64E469DF" w14:textId="77777777" w:rsidR="00CF4292" w:rsidRPr="00CF4292" w:rsidRDefault="00CF4292" w:rsidP="00CF4292">
      <w:pPr>
        <w:spacing w:line="276" w:lineRule="auto"/>
        <w:rPr>
          <w:rFonts w:ascii="Calibri" w:hAnsi="Calibri"/>
        </w:rPr>
      </w:pPr>
      <w:r w:rsidRPr="00CF4292">
        <w:rPr>
          <w:rFonts w:ascii="Calibri" w:hAnsi="Calibri"/>
        </w:rPr>
        <w:lastRenderedPageBreak/>
        <w:t xml:space="preserve">When we pray, it shows that we are serious about what's going on. It shows that we're relying on God's leadership and direction. However you serve, pray. Whatever you're involved in, pray. If you're holding the doors out there for people, pray that God would use your smile to encourage people as they come to church. If you're working with kids or with students, pray that God would use you to train the next generation of leaders for His church. If you're running technology or sound or lights, whatever you're doing, pray that God would use that in our worship experience to help point people to the Savior of all humanity, Jesus Christ. That's what we do. We pray for success. </w:t>
      </w:r>
    </w:p>
    <w:p w14:paraId="29BE850D" w14:textId="77777777" w:rsidR="00CF4292" w:rsidRPr="00CF4292" w:rsidRDefault="00CF4292" w:rsidP="00CF4292">
      <w:pPr>
        <w:spacing w:line="276" w:lineRule="auto"/>
        <w:rPr>
          <w:rFonts w:ascii="Calibri" w:hAnsi="Calibri"/>
        </w:rPr>
      </w:pPr>
    </w:p>
    <w:p w14:paraId="0D0312ED" w14:textId="77777777" w:rsidR="00CF4292" w:rsidRPr="00CF4292" w:rsidRDefault="00CF4292" w:rsidP="00CF4292">
      <w:pPr>
        <w:spacing w:line="276" w:lineRule="auto"/>
        <w:rPr>
          <w:rFonts w:ascii="Calibri" w:hAnsi="Calibri"/>
        </w:rPr>
      </w:pPr>
      <w:r w:rsidRPr="00CF4292">
        <w:rPr>
          <w:rFonts w:ascii="Calibri" w:hAnsi="Calibri"/>
        </w:rPr>
        <w:t xml:space="preserve">I hope you're praying for the success of Edge Church. We believe that a day, very soon, is coming where this room is going to be filled with people. I hope that you will join me in praying for the success of Edge Church. We ought to do that. Servants pray. </w:t>
      </w:r>
    </w:p>
    <w:p w14:paraId="49F9C159" w14:textId="77777777" w:rsidR="00CF4292" w:rsidRPr="00CF4292" w:rsidRDefault="00CF4292" w:rsidP="00CF4292">
      <w:pPr>
        <w:spacing w:line="276" w:lineRule="auto"/>
        <w:rPr>
          <w:rFonts w:ascii="Calibri" w:hAnsi="Calibri"/>
        </w:rPr>
      </w:pPr>
    </w:p>
    <w:p w14:paraId="0D7B5677" w14:textId="5CF2D682" w:rsidR="00CF4292" w:rsidRPr="00CF4292" w:rsidRDefault="00CF4292" w:rsidP="00CF4292">
      <w:pPr>
        <w:spacing w:line="276" w:lineRule="auto"/>
        <w:rPr>
          <w:rFonts w:ascii="Calibri" w:hAnsi="Calibri"/>
        </w:rPr>
      </w:pPr>
      <w:r w:rsidRPr="00CF4292">
        <w:rPr>
          <w:rFonts w:ascii="Calibri" w:hAnsi="Calibri"/>
        </w:rPr>
        <w:t xml:space="preserve">Robert mentioned Wild Week a minute ago. Wild Week was our big kids’ week that we have every year. It was a great week, but it was also a hard week. We do a lot of drama stuff for the kids. Our main male lead actor broke his leg right after the first night. We were scrambling trying to get that gap filled. Then one of our worship leaders wasn't able to come the last two nights at the last minute. We had a few </w:t>
      </w:r>
      <w:proofErr w:type="gramStart"/>
      <w:r w:rsidRPr="00CF4292">
        <w:rPr>
          <w:rFonts w:ascii="Calibri" w:hAnsi="Calibri"/>
        </w:rPr>
        <w:t>less</w:t>
      </w:r>
      <w:proofErr w:type="gramEnd"/>
      <w:r w:rsidRPr="00CF4292">
        <w:rPr>
          <w:rFonts w:ascii="Calibri" w:hAnsi="Calibri"/>
        </w:rPr>
        <w:t xml:space="preserve"> adult volunteers that had signed up. I'm going to tell you, prayer was going on from here at Edge Church. We were praying. The great thing is, when it was all said and done, we had more kids commit their lives to Christ that week than it any other Wild Week we had ever had before. Is that great? That's what it's all about.  </w:t>
      </w:r>
    </w:p>
    <w:p w14:paraId="4FB0D29F" w14:textId="77777777" w:rsidR="00CF4292" w:rsidRPr="00CF4292" w:rsidRDefault="00CF4292" w:rsidP="00CF4292">
      <w:pPr>
        <w:spacing w:line="276" w:lineRule="auto"/>
        <w:rPr>
          <w:rFonts w:ascii="Calibri" w:hAnsi="Calibri"/>
        </w:rPr>
      </w:pPr>
    </w:p>
    <w:p w14:paraId="4D8CEADD" w14:textId="77777777" w:rsidR="00CF4292" w:rsidRPr="00CF4292" w:rsidRDefault="00CF4292" w:rsidP="00CF4292">
      <w:pPr>
        <w:spacing w:line="276" w:lineRule="auto"/>
        <w:rPr>
          <w:rFonts w:ascii="Calibri" w:hAnsi="Calibri"/>
        </w:rPr>
      </w:pPr>
      <w:r w:rsidRPr="00CF4292">
        <w:rPr>
          <w:rFonts w:ascii="Calibri" w:hAnsi="Calibri"/>
        </w:rPr>
        <w:t>I believe sometimes God just allows us to go through things to remind us of our total dependence and reliance on Him.</w:t>
      </w:r>
    </w:p>
    <w:p w14:paraId="321AF69B" w14:textId="77777777" w:rsidR="00CF4292" w:rsidRPr="00CF4292" w:rsidRDefault="00CF4292" w:rsidP="00CF4292">
      <w:pPr>
        <w:spacing w:line="276" w:lineRule="auto"/>
        <w:rPr>
          <w:rFonts w:ascii="Calibri" w:hAnsi="Calibri"/>
        </w:rPr>
      </w:pPr>
    </w:p>
    <w:p w14:paraId="4F735560" w14:textId="77777777" w:rsidR="00CF4292" w:rsidRPr="00CF4292" w:rsidRDefault="00CF4292" w:rsidP="00CF4292">
      <w:pPr>
        <w:spacing w:line="276" w:lineRule="auto"/>
        <w:rPr>
          <w:rFonts w:ascii="Calibri" w:hAnsi="Calibri"/>
        </w:rPr>
      </w:pPr>
      <w:r w:rsidRPr="00CF4292">
        <w:rPr>
          <w:rFonts w:ascii="Calibri" w:hAnsi="Calibri"/>
        </w:rPr>
        <w:t xml:space="preserve">Eleazar is like, “I have to find a beautiful woman.” Think about this. He goes 900 miles back to ancient Mesopotamia. We’ll see in a moment he takes the 10 camels with him. He has to talk a young, beautiful, intelligent, godly woman into traveling 900 miles back to a place she's never been to, to marry a guy that she's never seen before. How many of you know you need God? This is what we call an arranged marriage in the Bible. </w:t>
      </w:r>
    </w:p>
    <w:p w14:paraId="169F1F24" w14:textId="77777777" w:rsidR="00CF4292" w:rsidRPr="00CF4292" w:rsidRDefault="00CF4292" w:rsidP="00CF4292">
      <w:pPr>
        <w:spacing w:line="276" w:lineRule="auto"/>
        <w:rPr>
          <w:rFonts w:ascii="Calibri" w:hAnsi="Calibri"/>
        </w:rPr>
      </w:pPr>
    </w:p>
    <w:p w14:paraId="717A64B1" w14:textId="68106919" w:rsidR="00CF4292" w:rsidRPr="00CF4292" w:rsidRDefault="00CF4292" w:rsidP="00CF4292">
      <w:pPr>
        <w:spacing w:line="276" w:lineRule="auto"/>
        <w:rPr>
          <w:rFonts w:ascii="Calibri" w:hAnsi="Calibri"/>
        </w:rPr>
      </w:pPr>
      <w:r w:rsidRPr="00CF4292">
        <w:rPr>
          <w:rFonts w:ascii="Calibri" w:hAnsi="Calibri"/>
        </w:rPr>
        <w:t xml:space="preserve">I didn't believe in arranged marriages till I had a daughter. I'm a new convert. I </w:t>
      </w:r>
      <w:r w:rsidR="00C85179">
        <w:rPr>
          <w:rFonts w:ascii="Calibri" w:hAnsi="Calibri"/>
        </w:rPr>
        <w:t xml:space="preserve">now </w:t>
      </w:r>
      <w:r w:rsidRPr="00CF4292">
        <w:rPr>
          <w:rFonts w:ascii="Calibri" w:hAnsi="Calibri"/>
        </w:rPr>
        <w:t xml:space="preserve">believe in arranged marriages. </w:t>
      </w:r>
    </w:p>
    <w:p w14:paraId="7F75D87A" w14:textId="77777777" w:rsidR="00CF4292" w:rsidRPr="00CF4292" w:rsidRDefault="00CF4292" w:rsidP="00CF4292">
      <w:pPr>
        <w:spacing w:line="276" w:lineRule="auto"/>
        <w:rPr>
          <w:rFonts w:ascii="Calibri" w:hAnsi="Calibri"/>
        </w:rPr>
      </w:pPr>
    </w:p>
    <w:p w14:paraId="66FEBC06" w14:textId="21CE13F3" w:rsidR="00CF4292" w:rsidRPr="00CF4292" w:rsidRDefault="00CF4292" w:rsidP="00CF4292">
      <w:pPr>
        <w:spacing w:line="276" w:lineRule="auto"/>
        <w:rPr>
          <w:rFonts w:ascii="Calibri" w:hAnsi="Calibri"/>
        </w:rPr>
      </w:pPr>
      <w:r w:rsidRPr="00CF4292">
        <w:rPr>
          <w:rFonts w:ascii="Calibri" w:hAnsi="Calibri"/>
        </w:rPr>
        <w:t>The great thing about arranged marriage</w:t>
      </w:r>
      <w:r w:rsidR="003315DA">
        <w:rPr>
          <w:rFonts w:ascii="Calibri" w:hAnsi="Calibri"/>
        </w:rPr>
        <w:t xml:space="preserve"> is</w:t>
      </w:r>
      <w:r w:rsidRPr="00CF4292">
        <w:rPr>
          <w:rFonts w:ascii="Calibri" w:hAnsi="Calibri"/>
        </w:rPr>
        <w:t xml:space="preserve"> you get a dowry. That's pretty good. There's a huge dowry that's coming down. </w:t>
      </w:r>
    </w:p>
    <w:p w14:paraId="55802E2F" w14:textId="77777777" w:rsidR="00CF4292" w:rsidRPr="00CF4292" w:rsidRDefault="00CF4292" w:rsidP="00CF4292">
      <w:pPr>
        <w:spacing w:line="276" w:lineRule="auto"/>
        <w:rPr>
          <w:rFonts w:ascii="Calibri" w:hAnsi="Calibri"/>
        </w:rPr>
      </w:pPr>
    </w:p>
    <w:p w14:paraId="3178B284" w14:textId="2BF43422" w:rsidR="00CF4292" w:rsidRPr="00CF4292" w:rsidRDefault="00CF4292" w:rsidP="00CF4292">
      <w:pPr>
        <w:spacing w:line="276" w:lineRule="auto"/>
        <w:rPr>
          <w:rFonts w:ascii="Calibri" w:hAnsi="Calibri"/>
        </w:rPr>
      </w:pPr>
      <w:r w:rsidRPr="00CF4292">
        <w:rPr>
          <w:rFonts w:ascii="Calibri" w:hAnsi="Calibri"/>
        </w:rPr>
        <w:lastRenderedPageBreak/>
        <w:t>Let's look at this again. Pray for success. Eleazar has arrived at the town that he’s going to</w:t>
      </w:r>
      <w:r w:rsidR="003315DA">
        <w:rPr>
          <w:rFonts w:ascii="Calibri" w:hAnsi="Calibri"/>
        </w:rPr>
        <w:t>. He’s praying, talking to God:</w:t>
      </w:r>
    </w:p>
    <w:p w14:paraId="7E654BF0" w14:textId="77777777" w:rsidR="00CF4292" w:rsidRPr="00CF4292" w:rsidRDefault="00CF4292" w:rsidP="00CF4292">
      <w:pPr>
        <w:spacing w:line="276" w:lineRule="auto"/>
        <w:rPr>
          <w:rFonts w:ascii="Calibri" w:hAnsi="Calibri"/>
        </w:rPr>
      </w:pPr>
    </w:p>
    <w:p w14:paraId="0F1F3C2A" w14:textId="35D87F7B" w:rsidR="00CF4292" w:rsidRPr="00CF4292" w:rsidRDefault="00CF4292" w:rsidP="00CF4292">
      <w:pPr>
        <w:spacing w:line="276" w:lineRule="auto"/>
        <w:rPr>
          <w:rFonts w:ascii="Calibri" w:hAnsi="Calibri"/>
        </w:rPr>
      </w:pPr>
      <w:r w:rsidRPr="00CF4292">
        <w:rPr>
          <w:rFonts w:ascii="Calibri" w:hAnsi="Calibri"/>
        </w:rPr>
        <w:t>“‘See, I am standing beside this spring, and the daughters of the townspeople are coming out to draw water.</w:t>
      </w:r>
      <w:r w:rsidR="003315DA">
        <w:rPr>
          <w:rFonts w:ascii="Calibri" w:hAnsi="Calibri"/>
          <w:b/>
          <w:bCs/>
        </w:rPr>
        <w:t xml:space="preserve"> </w:t>
      </w:r>
      <w:r w:rsidRPr="00CF4292">
        <w:rPr>
          <w:rFonts w:ascii="Calibri" w:hAnsi="Calibri"/>
        </w:rPr>
        <w:t>May it be that when I say to a young woman, “Please let down your jar that I may have a drink,” and she says, “Drink, and I’ll water your camels too”—let her be the one you have chosen for your servant Isaac. By this I will know that you have shown kindness to my master.’</w:t>
      </w:r>
      <w:r w:rsidRPr="00CF4292">
        <w:rPr>
          <w:rFonts w:ascii="Calibri" w:hAnsi="Calibri"/>
          <w:b/>
          <w:bCs/>
        </w:rPr>
        <w:t> </w:t>
      </w:r>
      <w:r w:rsidRPr="00CF4292">
        <w:rPr>
          <w:rFonts w:ascii="Calibri" w:hAnsi="Calibri"/>
        </w:rPr>
        <w:t xml:space="preserve">Before he had finished praying, Rebekah came out with her jar on her shoulder. She was the daughter of </w:t>
      </w:r>
      <w:proofErr w:type="spellStart"/>
      <w:r w:rsidRPr="00CF4292">
        <w:rPr>
          <w:rFonts w:ascii="Calibri" w:hAnsi="Calibri"/>
        </w:rPr>
        <w:t>Bethuel</w:t>
      </w:r>
      <w:proofErr w:type="spellEnd"/>
      <w:r w:rsidRPr="00CF4292">
        <w:rPr>
          <w:rFonts w:ascii="Calibri" w:hAnsi="Calibri"/>
        </w:rPr>
        <w:t xml:space="preserve"> son of </w:t>
      </w:r>
      <w:proofErr w:type="spellStart"/>
      <w:r w:rsidRPr="00CF4292">
        <w:rPr>
          <w:rFonts w:ascii="Calibri" w:hAnsi="Calibri"/>
        </w:rPr>
        <w:t>Milkah</w:t>
      </w:r>
      <w:proofErr w:type="spellEnd"/>
      <w:r w:rsidRPr="00CF4292">
        <w:rPr>
          <w:rFonts w:ascii="Calibri" w:hAnsi="Calibri"/>
        </w:rPr>
        <w:t xml:space="preserve">, who was the wife of Abraham’s brother </w:t>
      </w:r>
      <w:proofErr w:type="spellStart"/>
      <w:r w:rsidRPr="00CF4292">
        <w:rPr>
          <w:rFonts w:ascii="Calibri" w:hAnsi="Calibri"/>
        </w:rPr>
        <w:t>Nahor</w:t>
      </w:r>
      <w:proofErr w:type="spellEnd"/>
      <w:r w:rsidRPr="00CF4292">
        <w:rPr>
          <w:rFonts w:ascii="Calibri" w:hAnsi="Calibri"/>
        </w:rPr>
        <w:t>.</w:t>
      </w:r>
      <w:r w:rsidRPr="00CF4292">
        <w:rPr>
          <w:rFonts w:ascii="Calibri" w:hAnsi="Calibri"/>
          <w:b/>
          <w:bCs/>
        </w:rPr>
        <w:t> </w:t>
      </w:r>
      <w:r w:rsidRPr="00CF4292">
        <w:rPr>
          <w:rFonts w:ascii="Calibri" w:hAnsi="Calibri"/>
        </w:rPr>
        <w:t>The woman was very beautiful, a virgin; no man had ever slept with her. She went down to the spring, filled her jar and came up again.</w:t>
      </w:r>
      <w:r w:rsidRPr="00CF4292">
        <w:rPr>
          <w:rFonts w:ascii="Calibri" w:hAnsi="Calibri"/>
          <w:b/>
          <w:bCs/>
        </w:rPr>
        <w:t> </w:t>
      </w:r>
      <w:r w:rsidRPr="00CF4292">
        <w:rPr>
          <w:rFonts w:ascii="Calibri" w:hAnsi="Calibri"/>
        </w:rPr>
        <w:t>The servant hurried to meet her and said, ‘Please give me a little water from your jar.’ ‘Drink, my lord,’ she said, and quickly lowered the jar to her hands and gave him a drink” (Genesis 24:13-18).</w:t>
      </w:r>
    </w:p>
    <w:p w14:paraId="3C53C20B" w14:textId="77777777" w:rsidR="00CF4292" w:rsidRPr="00CF4292" w:rsidRDefault="00CF4292" w:rsidP="00CF4292">
      <w:pPr>
        <w:spacing w:line="276" w:lineRule="auto"/>
        <w:rPr>
          <w:rFonts w:ascii="Calibri" w:hAnsi="Calibri"/>
        </w:rPr>
      </w:pPr>
    </w:p>
    <w:p w14:paraId="7447EEF8" w14:textId="77777777" w:rsidR="00CF4292" w:rsidRPr="00CF4292" w:rsidRDefault="00CF4292" w:rsidP="00CF4292">
      <w:pPr>
        <w:spacing w:line="276" w:lineRule="auto"/>
        <w:rPr>
          <w:rFonts w:ascii="Calibri" w:hAnsi="Calibri"/>
        </w:rPr>
      </w:pPr>
      <w:r w:rsidRPr="00CF4292">
        <w:rPr>
          <w:rFonts w:ascii="Calibri" w:hAnsi="Calibri"/>
        </w:rPr>
        <w:t xml:space="preserve">Then she went on and she watered his camels. You may think that’s kind of weird. What does watering the camels have to do with it? In the ancient custom, you are obligated to give a stranger who had traveled a great distance a drink of water, but you were not obligated to water the 10 camels. When this woman sees the servant, she does both. She exceeds expectations, you could say. She says, “I'm not going to just do the minimum. I want to do the maximum. I want to go the second mile.” That's what servants do. Servants go the second mile. </w:t>
      </w:r>
    </w:p>
    <w:p w14:paraId="06A78B2C" w14:textId="77777777" w:rsidR="00CF4292" w:rsidRPr="00CF4292" w:rsidRDefault="00CF4292" w:rsidP="00CF4292">
      <w:pPr>
        <w:spacing w:line="276" w:lineRule="auto"/>
        <w:rPr>
          <w:rFonts w:ascii="Calibri" w:hAnsi="Calibri"/>
        </w:rPr>
      </w:pPr>
    </w:p>
    <w:p w14:paraId="6492B9D3" w14:textId="7D255232" w:rsidR="00CF4292" w:rsidRPr="00CF4292" w:rsidRDefault="00CF4292" w:rsidP="00CF4292">
      <w:pPr>
        <w:spacing w:line="276" w:lineRule="auto"/>
        <w:rPr>
          <w:rFonts w:ascii="Calibri" w:hAnsi="Calibri"/>
        </w:rPr>
      </w:pPr>
      <w:r w:rsidRPr="00CF4292">
        <w:rPr>
          <w:rFonts w:ascii="Calibri" w:hAnsi="Calibri"/>
        </w:rPr>
        <w:t xml:space="preserve">It's beautiful because Eleazar has traveled all this distance and Eleazar is serving Abraham. But now this young woman is serving the servant. She has this servant's attitude. She could have just handed him a drink of water, but instead she hands him a drink </w:t>
      </w:r>
      <w:r w:rsidR="003315DA">
        <w:rPr>
          <w:rFonts w:ascii="Calibri" w:hAnsi="Calibri"/>
        </w:rPr>
        <w:t xml:space="preserve">of </w:t>
      </w:r>
      <w:r w:rsidRPr="00CF4292">
        <w:rPr>
          <w:rFonts w:ascii="Calibri" w:hAnsi="Calibri"/>
        </w:rPr>
        <w:t xml:space="preserve">water and waters his camels. Camels drink a lot of water, and there were 10 of them! She's hauling us those buckets and all this kind of thing. All of a sudden, Eleazar says, “This is the woman.” </w:t>
      </w:r>
    </w:p>
    <w:p w14:paraId="6BEFBF3F" w14:textId="77777777" w:rsidR="00CF4292" w:rsidRPr="00CF4292" w:rsidRDefault="00CF4292" w:rsidP="00CF4292">
      <w:pPr>
        <w:spacing w:line="276" w:lineRule="auto"/>
        <w:rPr>
          <w:rFonts w:ascii="Calibri" w:hAnsi="Calibri"/>
        </w:rPr>
      </w:pPr>
    </w:p>
    <w:p w14:paraId="6788CDCB" w14:textId="77777777" w:rsidR="00CF4292" w:rsidRPr="00CF4292" w:rsidRDefault="00CF4292" w:rsidP="00CF4292">
      <w:pPr>
        <w:spacing w:line="276" w:lineRule="auto"/>
        <w:rPr>
          <w:rFonts w:ascii="Calibri" w:hAnsi="Calibri"/>
        </w:rPr>
      </w:pPr>
      <w:r w:rsidRPr="00CF4292">
        <w:rPr>
          <w:rFonts w:ascii="Calibri" w:hAnsi="Calibri"/>
        </w:rPr>
        <w:t xml:space="preserve">I want to say a word to all our single people. I have a message about marriage, dating, and singleness from this passage (which we may do another time), but let me give you a little nugget. When you're looking for that somebody special in your life, look for a servant. Look for somebody who is esteeming and serving others. That will tell you a ton about somebody's character. You can't know everything about a person that you marry, even if you've dated them for a long time. But if they're a servant, they serve God and they serve others, it will take care of a lot of problems in your marriage. That's what we need. </w:t>
      </w:r>
    </w:p>
    <w:p w14:paraId="064BD2F8" w14:textId="77777777" w:rsidR="00CF4292" w:rsidRPr="00CF4292" w:rsidRDefault="00CF4292" w:rsidP="00CF4292">
      <w:pPr>
        <w:spacing w:line="276" w:lineRule="auto"/>
        <w:rPr>
          <w:rFonts w:ascii="Calibri" w:hAnsi="Calibri"/>
        </w:rPr>
      </w:pPr>
    </w:p>
    <w:p w14:paraId="25E92EFD" w14:textId="77777777" w:rsidR="00CF4292" w:rsidRPr="00CF4292" w:rsidRDefault="00CF4292" w:rsidP="00CF4292">
      <w:pPr>
        <w:spacing w:line="276" w:lineRule="auto"/>
        <w:rPr>
          <w:rFonts w:ascii="Calibri" w:hAnsi="Calibri"/>
        </w:rPr>
      </w:pPr>
      <w:r w:rsidRPr="00CF4292">
        <w:rPr>
          <w:rFonts w:ascii="Calibri" w:hAnsi="Calibri"/>
        </w:rPr>
        <w:t>We need servants in the home. We need husbands who are serving wives, and wives who are serving husbands. We need to be servants. So many people today are worried about</w:t>
      </w:r>
      <w:r w:rsidRPr="00CF4292">
        <w:rPr>
          <w:rFonts w:ascii="Calibri" w:hAnsi="Calibri"/>
          <w:i/>
          <w:iCs/>
        </w:rPr>
        <w:t xml:space="preserve"> their</w:t>
      </w:r>
      <w:r w:rsidRPr="00CF4292">
        <w:rPr>
          <w:rFonts w:ascii="Calibri" w:hAnsi="Calibri"/>
        </w:rPr>
        <w:t xml:space="preserve"> </w:t>
      </w:r>
      <w:r w:rsidRPr="00CF4292">
        <w:rPr>
          <w:rFonts w:ascii="Calibri" w:hAnsi="Calibri"/>
        </w:rPr>
        <w:lastRenderedPageBreak/>
        <w:t xml:space="preserve">opinions and what </w:t>
      </w:r>
      <w:r w:rsidRPr="00CF4292">
        <w:rPr>
          <w:rFonts w:ascii="Calibri" w:hAnsi="Calibri"/>
          <w:i/>
          <w:iCs/>
        </w:rPr>
        <w:t>their</w:t>
      </w:r>
      <w:r w:rsidRPr="00CF4292">
        <w:rPr>
          <w:rFonts w:ascii="Calibri" w:hAnsi="Calibri"/>
        </w:rPr>
        <w:t xml:space="preserve"> ideologies are and the way that </w:t>
      </w:r>
      <w:r w:rsidRPr="00CF4292">
        <w:rPr>
          <w:rFonts w:ascii="Calibri" w:hAnsi="Calibri"/>
          <w:i/>
          <w:iCs/>
        </w:rPr>
        <w:t xml:space="preserve">they </w:t>
      </w:r>
      <w:r w:rsidRPr="00CF4292">
        <w:rPr>
          <w:rFonts w:ascii="Calibri" w:hAnsi="Calibri"/>
        </w:rPr>
        <w:t xml:space="preserve">wanted and what </w:t>
      </w:r>
      <w:r w:rsidRPr="00CF4292">
        <w:rPr>
          <w:rFonts w:ascii="Calibri" w:hAnsi="Calibri"/>
          <w:i/>
          <w:iCs/>
        </w:rPr>
        <w:t xml:space="preserve">their </w:t>
      </w:r>
      <w:r w:rsidRPr="00CF4292">
        <w:rPr>
          <w:rFonts w:ascii="Calibri" w:hAnsi="Calibri"/>
        </w:rPr>
        <w:t xml:space="preserve">preferences are. I think sometimes God is just waiting for people to step forward and say, “I don't know all the answers, but let me be a servant.” </w:t>
      </w:r>
    </w:p>
    <w:p w14:paraId="7DBC70E7" w14:textId="77777777" w:rsidR="00CF4292" w:rsidRPr="00CF4292" w:rsidRDefault="00CF4292" w:rsidP="00CF4292">
      <w:pPr>
        <w:spacing w:line="276" w:lineRule="auto"/>
        <w:rPr>
          <w:rFonts w:ascii="Calibri" w:hAnsi="Calibri"/>
        </w:rPr>
      </w:pPr>
    </w:p>
    <w:p w14:paraId="41445BAF" w14:textId="7F6FDB2C" w:rsidR="00CF4292" w:rsidRPr="00CF4292" w:rsidRDefault="00CF4292" w:rsidP="00CF4292">
      <w:pPr>
        <w:spacing w:line="276" w:lineRule="auto"/>
        <w:rPr>
          <w:rFonts w:ascii="Calibri" w:hAnsi="Calibri"/>
        </w:rPr>
      </w:pPr>
      <w:r w:rsidRPr="00CF4292">
        <w:rPr>
          <w:rFonts w:ascii="Calibri" w:hAnsi="Calibri"/>
        </w:rPr>
        <w:t>She takes care of the needs of this man</w:t>
      </w:r>
      <w:r w:rsidR="003315DA">
        <w:rPr>
          <w:rFonts w:ascii="Calibri" w:hAnsi="Calibri"/>
        </w:rPr>
        <w:t>, Eleazar,</w:t>
      </w:r>
      <w:r w:rsidRPr="00CF4292">
        <w:rPr>
          <w:rFonts w:ascii="Calibri" w:hAnsi="Calibri"/>
        </w:rPr>
        <w:t xml:space="preserve"> </w:t>
      </w:r>
      <w:r w:rsidR="003315DA">
        <w:rPr>
          <w:rFonts w:ascii="Calibri" w:hAnsi="Calibri"/>
        </w:rPr>
        <w:t>who</w:t>
      </w:r>
      <w:r w:rsidRPr="00CF4292">
        <w:rPr>
          <w:rFonts w:ascii="Calibri" w:hAnsi="Calibri"/>
        </w:rPr>
        <w:t xml:space="preserve"> has traveled all this way</w:t>
      </w:r>
      <w:r w:rsidR="003315DA">
        <w:rPr>
          <w:rFonts w:ascii="Calibri" w:hAnsi="Calibri"/>
        </w:rPr>
        <w:t xml:space="preserve">. </w:t>
      </w:r>
      <w:r w:rsidRPr="00CF4292">
        <w:rPr>
          <w:rFonts w:ascii="Calibri" w:hAnsi="Calibri"/>
        </w:rPr>
        <w:t xml:space="preserve">He says, “This is the woman,” because she went the extra mile. </w:t>
      </w:r>
    </w:p>
    <w:p w14:paraId="767E1586" w14:textId="77777777" w:rsidR="00CF4292" w:rsidRPr="00CF4292" w:rsidRDefault="00CF4292" w:rsidP="00CF4292">
      <w:pPr>
        <w:spacing w:line="276" w:lineRule="auto"/>
        <w:rPr>
          <w:rFonts w:ascii="Calibri" w:hAnsi="Calibri"/>
        </w:rPr>
      </w:pPr>
    </w:p>
    <w:p w14:paraId="5E0CA46C" w14:textId="008875F4" w:rsidR="00CF4292" w:rsidRPr="00CF4292" w:rsidRDefault="00CF4292" w:rsidP="00CF4292">
      <w:pPr>
        <w:spacing w:line="276" w:lineRule="auto"/>
        <w:rPr>
          <w:rFonts w:ascii="Calibri" w:hAnsi="Calibri"/>
        </w:rPr>
      </w:pPr>
      <w:r w:rsidRPr="00CF4292">
        <w:rPr>
          <w:rFonts w:ascii="Calibri" w:hAnsi="Calibri"/>
        </w:rPr>
        <w:t>A couple months ago, we had a guest in our VIP lounge for all of our first-timers. We were serving coffee that morning. We ran out of coffee because we had so many guests. There was a couple that wanted some coffee and this worship experience was starting. They went ahead and said, “It’s okay, we'll just go on down and get our seat.” They walked them down and got them a great seat here in the worship experience. They were singing the song</w:t>
      </w:r>
      <w:r w:rsidR="003315DA">
        <w:rPr>
          <w:rFonts w:ascii="Calibri" w:hAnsi="Calibri"/>
        </w:rPr>
        <w:t>s</w:t>
      </w:r>
      <w:r w:rsidRPr="00CF4292">
        <w:rPr>
          <w:rFonts w:ascii="Calibri" w:hAnsi="Calibri"/>
        </w:rPr>
        <w:t xml:space="preserve">. The person in the VIP lounge ran down to the kitchen, brewed some more coffee, got the sugar and the creamer that they requested, brought it into the worship experience, asked the ushers where they were sitting, and gave it to them. Guess what? Those people came back the next week. </w:t>
      </w:r>
    </w:p>
    <w:p w14:paraId="260CAF0F" w14:textId="77777777" w:rsidR="00CF4292" w:rsidRPr="00CF4292" w:rsidRDefault="00CF4292" w:rsidP="00CF4292">
      <w:pPr>
        <w:spacing w:line="276" w:lineRule="auto"/>
        <w:rPr>
          <w:rFonts w:ascii="Calibri" w:hAnsi="Calibri"/>
        </w:rPr>
      </w:pPr>
    </w:p>
    <w:p w14:paraId="615755A2" w14:textId="597EE89F" w:rsidR="00CF4292" w:rsidRPr="00CF4292" w:rsidRDefault="00CF4292" w:rsidP="00CF4292">
      <w:pPr>
        <w:spacing w:line="276" w:lineRule="auto"/>
        <w:rPr>
          <w:rFonts w:ascii="Calibri" w:hAnsi="Calibri"/>
        </w:rPr>
      </w:pPr>
      <w:r w:rsidRPr="00CF4292">
        <w:rPr>
          <w:rFonts w:ascii="Calibri" w:hAnsi="Calibri"/>
        </w:rPr>
        <w:t>Is that great? It may sound silly to say that about coffee. But isn't it great to be served? It just opens people's heart to the gospel message. When people come in and people are welcoming and warm, and people are pointing the way and holding doors and smiling</w:t>
      </w:r>
      <w:r w:rsidR="003315DA">
        <w:rPr>
          <w:rFonts w:ascii="Calibri" w:hAnsi="Calibri"/>
        </w:rPr>
        <w:t>, i</w:t>
      </w:r>
      <w:r w:rsidRPr="00CF4292">
        <w:rPr>
          <w:rFonts w:ascii="Calibri" w:hAnsi="Calibri"/>
        </w:rPr>
        <w:t xml:space="preserve">t just creates a fertile foundation for the word of God to do His work. That's what Edge Church is all about. We're a church that's not trying to do just the minimum. We want to do the maximum. We want to do the very best that we can do. </w:t>
      </w:r>
    </w:p>
    <w:p w14:paraId="6E7D18C4" w14:textId="77777777" w:rsidR="00CF4292" w:rsidRPr="00CF4292" w:rsidRDefault="00CF4292" w:rsidP="00CF4292">
      <w:pPr>
        <w:spacing w:line="276" w:lineRule="auto"/>
        <w:rPr>
          <w:rFonts w:ascii="Calibri" w:hAnsi="Calibri"/>
        </w:rPr>
      </w:pPr>
    </w:p>
    <w:p w14:paraId="502C0D24" w14:textId="74AEF1A0" w:rsidR="00CF4292" w:rsidRPr="00CF4292" w:rsidRDefault="00CF4292" w:rsidP="00CF4292">
      <w:pPr>
        <w:spacing w:line="276" w:lineRule="auto"/>
        <w:rPr>
          <w:rFonts w:ascii="Calibri" w:hAnsi="Calibri"/>
        </w:rPr>
      </w:pPr>
      <w:r w:rsidRPr="00CF4292">
        <w:rPr>
          <w:rFonts w:ascii="Calibri" w:hAnsi="Calibri"/>
        </w:rPr>
        <w:t>One of our values here at Edge Church is levels of excellence because we believe that God is a great God. Therefore</w:t>
      </w:r>
      <w:r w:rsidR="003315DA">
        <w:rPr>
          <w:rFonts w:ascii="Calibri" w:hAnsi="Calibri"/>
        </w:rPr>
        <w:t>,</w:t>
      </w:r>
      <w:r w:rsidRPr="00CF4292">
        <w:rPr>
          <w:rFonts w:ascii="Calibri" w:hAnsi="Calibri"/>
        </w:rPr>
        <w:t xml:space="preserve"> we should give God our very best, whatever that is. Whatever we’ve got, we want God to have the first, the best of our time, our efforts, our energies in all that we do. </w:t>
      </w:r>
    </w:p>
    <w:p w14:paraId="4500F452" w14:textId="77777777" w:rsidR="00CF4292" w:rsidRPr="00CF4292" w:rsidRDefault="00CF4292" w:rsidP="00CF4292">
      <w:pPr>
        <w:spacing w:line="276" w:lineRule="auto"/>
        <w:rPr>
          <w:rFonts w:ascii="Calibri" w:hAnsi="Calibri"/>
        </w:rPr>
      </w:pPr>
    </w:p>
    <w:p w14:paraId="50A9CA40" w14:textId="181983AC" w:rsidR="00CF4292" w:rsidRPr="00CF4292" w:rsidRDefault="00CF4292" w:rsidP="00CF4292">
      <w:pPr>
        <w:spacing w:line="276" w:lineRule="auto"/>
        <w:rPr>
          <w:rFonts w:ascii="Calibri" w:hAnsi="Calibri"/>
        </w:rPr>
      </w:pPr>
      <w:r w:rsidRPr="00CF4292">
        <w:rPr>
          <w:rFonts w:ascii="Calibri" w:hAnsi="Calibri"/>
        </w:rPr>
        <w:t xml:space="preserve">This woman moves the heart of Eleazar. He's like, “She would be an awesome wife for my master, Isaac. Let me grab her and take her back. In fact, I may want to just run off with her now.” But he doesn't do that. He goes and meets with her family, and her family blesses it. Lo and behold, they head back to the ancient land of promise. </w:t>
      </w:r>
    </w:p>
    <w:p w14:paraId="1CC0D8A3" w14:textId="77777777" w:rsidR="00CF4292" w:rsidRPr="00CF4292" w:rsidRDefault="00CF4292" w:rsidP="00CF4292">
      <w:pPr>
        <w:spacing w:line="276" w:lineRule="auto"/>
        <w:rPr>
          <w:rFonts w:ascii="Calibri" w:hAnsi="Calibri"/>
        </w:rPr>
      </w:pPr>
    </w:p>
    <w:p w14:paraId="2D43A175" w14:textId="77777777" w:rsidR="00CF4292" w:rsidRPr="00CF4292" w:rsidRDefault="00CF4292" w:rsidP="00CF4292">
      <w:pPr>
        <w:spacing w:line="276" w:lineRule="auto"/>
        <w:rPr>
          <w:rFonts w:ascii="Calibri" w:hAnsi="Calibri"/>
          <w:b/>
          <w:bCs/>
        </w:rPr>
      </w:pPr>
      <w:r w:rsidRPr="00CF4292">
        <w:rPr>
          <w:rFonts w:ascii="Calibri" w:hAnsi="Calibri"/>
          <w:b/>
          <w:bCs/>
        </w:rPr>
        <w:t>3. GO THE EXTRA MILE</w:t>
      </w:r>
    </w:p>
    <w:p w14:paraId="1695E0D8" w14:textId="77777777" w:rsidR="00CF4292" w:rsidRPr="00CF4292" w:rsidRDefault="00CF4292" w:rsidP="00CF4292">
      <w:pPr>
        <w:spacing w:line="276" w:lineRule="auto"/>
        <w:rPr>
          <w:rFonts w:ascii="Calibri" w:hAnsi="Calibri"/>
          <w:b/>
          <w:bCs/>
        </w:rPr>
      </w:pPr>
    </w:p>
    <w:p w14:paraId="0EDF820F" w14:textId="77777777" w:rsidR="00CF4292" w:rsidRPr="00CF4292" w:rsidRDefault="00CF4292" w:rsidP="00CF4292">
      <w:pPr>
        <w:spacing w:line="276" w:lineRule="auto"/>
        <w:rPr>
          <w:rFonts w:ascii="Calibri" w:hAnsi="Calibri"/>
        </w:rPr>
      </w:pPr>
      <w:r w:rsidRPr="00CF4292">
        <w:rPr>
          <w:rFonts w:ascii="Calibri" w:hAnsi="Calibri"/>
        </w:rPr>
        <w:t>Jesus commented on this concept:</w:t>
      </w:r>
    </w:p>
    <w:p w14:paraId="2F8D26C8" w14:textId="77777777" w:rsidR="00CF4292" w:rsidRPr="00CF4292" w:rsidRDefault="00CF4292" w:rsidP="00CF4292">
      <w:pPr>
        <w:spacing w:line="276" w:lineRule="auto"/>
        <w:rPr>
          <w:rFonts w:ascii="Calibri" w:hAnsi="Calibri"/>
        </w:rPr>
      </w:pPr>
    </w:p>
    <w:p w14:paraId="55159C60" w14:textId="77777777" w:rsidR="00CF4292" w:rsidRPr="00CF4292" w:rsidRDefault="00CF4292" w:rsidP="00CF4292">
      <w:pPr>
        <w:spacing w:line="276" w:lineRule="auto"/>
        <w:rPr>
          <w:rFonts w:ascii="Calibri" w:hAnsi="Calibri"/>
        </w:rPr>
      </w:pPr>
      <w:r w:rsidRPr="00CF4292">
        <w:rPr>
          <w:rFonts w:ascii="Calibri" w:hAnsi="Calibri"/>
        </w:rPr>
        <w:lastRenderedPageBreak/>
        <w:t>“And if anyone wants to sue you and take your shirt, hand over your coat as well.</w:t>
      </w:r>
      <w:r w:rsidRPr="00CF4292">
        <w:rPr>
          <w:rFonts w:ascii="Calibri" w:hAnsi="Calibri"/>
          <w:b/>
          <w:bCs/>
        </w:rPr>
        <w:t> </w:t>
      </w:r>
      <w:r w:rsidRPr="00CF4292">
        <w:rPr>
          <w:rFonts w:ascii="Calibri" w:hAnsi="Calibri"/>
        </w:rPr>
        <w:t>If anyone forces you to go one mile, go with them two miles” (Matthew 5:40-41).</w:t>
      </w:r>
    </w:p>
    <w:p w14:paraId="391CE0EC" w14:textId="77777777" w:rsidR="00CF4292" w:rsidRPr="00CF4292" w:rsidRDefault="00CF4292" w:rsidP="00CF4292">
      <w:pPr>
        <w:spacing w:line="276" w:lineRule="auto"/>
        <w:rPr>
          <w:rFonts w:ascii="Calibri" w:hAnsi="Calibri"/>
        </w:rPr>
      </w:pPr>
    </w:p>
    <w:p w14:paraId="23ED939B" w14:textId="77777777" w:rsidR="00CF4292" w:rsidRPr="00CF4292" w:rsidRDefault="00CF4292" w:rsidP="00CF4292">
      <w:pPr>
        <w:spacing w:line="276" w:lineRule="auto"/>
        <w:rPr>
          <w:rFonts w:ascii="Calibri" w:hAnsi="Calibri"/>
        </w:rPr>
      </w:pPr>
      <w:r w:rsidRPr="00CF4292">
        <w:rPr>
          <w:rFonts w:ascii="Calibri" w:hAnsi="Calibri"/>
        </w:rPr>
        <w:t xml:space="preserve">That's where we get this saying in the English language, “Go the second mile.” It comes from this Bible text here. </w:t>
      </w:r>
    </w:p>
    <w:p w14:paraId="6C445AED" w14:textId="77777777" w:rsidR="00CF4292" w:rsidRPr="00CF4292" w:rsidRDefault="00CF4292" w:rsidP="00CF4292">
      <w:pPr>
        <w:spacing w:line="276" w:lineRule="auto"/>
        <w:rPr>
          <w:rFonts w:ascii="Calibri" w:hAnsi="Calibri"/>
        </w:rPr>
      </w:pPr>
    </w:p>
    <w:p w14:paraId="15612A17" w14:textId="6E20C8C0" w:rsidR="00CF4292" w:rsidRPr="00CF4292" w:rsidRDefault="00CF4292" w:rsidP="00CF4292">
      <w:pPr>
        <w:spacing w:line="276" w:lineRule="auto"/>
        <w:rPr>
          <w:rFonts w:ascii="Calibri" w:hAnsi="Calibri"/>
        </w:rPr>
      </w:pPr>
      <w:r w:rsidRPr="00CF4292">
        <w:rPr>
          <w:rFonts w:ascii="Calibri" w:hAnsi="Calibri"/>
        </w:rPr>
        <w:t>In the ancient world, they didn't have a mailing system. If you were on the street</w:t>
      </w:r>
      <w:r w:rsidR="003315DA">
        <w:rPr>
          <w:rFonts w:ascii="Calibri" w:hAnsi="Calibri"/>
        </w:rPr>
        <w:t xml:space="preserve"> </w:t>
      </w:r>
      <w:r w:rsidRPr="00CF4292">
        <w:rPr>
          <w:rFonts w:ascii="Calibri" w:hAnsi="Calibri"/>
        </w:rPr>
        <w:t>and a Roman soldier told you, “You have to take this message up the road a mile,” you had to do it. You didn't have excuses. It didn't matter what you were doing. You stopped and you did what you were told.</w:t>
      </w:r>
    </w:p>
    <w:p w14:paraId="4B986EB9" w14:textId="77777777" w:rsidR="00CF4292" w:rsidRPr="00CF4292" w:rsidRDefault="00CF4292" w:rsidP="00CF4292">
      <w:pPr>
        <w:spacing w:line="276" w:lineRule="auto"/>
        <w:rPr>
          <w:rFonts w:ascii="Calibri" w:hAnsi="Calibri"/>
        </w:rPr>
      </w:pPr>
    </w:p>
    <w:p w14:paraId="31DC9C27" w14:textId="77777777" w:rsidR="00CF4292" w:rsidRPr="00CF4292" w:rsidRDefault="00CF4292" w:rsidP="00CF4292">
      <w:pPr>
        <w:spacing w:line="276" w:lineRule="auto"/>
        <w:rPr>
          <w:rFonts w:ascii="Calibri" w:hAnsi="Calibri"/>
        </w:rPr>
      </w:pPr>
      <w:r w:rsidRPr="00CF4292">
        <w:rPr>
          <w:rFonts w:ascii="Calibri" w:hAnsi="Calibri"/>
        </w:rPr>
        <w:t xml:space="preserve">Jesus is saying, “If somebody actually asked you to do this, do that.” Go a little further. Put some icing on the top of that thing. Don't just do the bare minimum. </w:t>
      </w:r>
    </w:p>
    <w:p w14:paraId="775F620D" w14:textId="77777777" w:rsidR="00CF4292" w:rsidRPr="00CF4292" w:rsidRDefault="00CF4292" w:rsidP="00CF4292">
      <w:pPr>
        <w:spacing w:line="276" w:lineRule="auto"/>
        <w:rPr>
          <w:rFonts w:ascii="Calibri" w:hAnsi="Calibri"/>
        </w:rPr>
      </w:pPr>
    </w:p>
    <w:p w14:paraId="21417D6B" w14:textId="22F1CFCF" w:rsidR="00CF4292" w:rsidRPr="00CF4292" w:rsidRDefault="00CF4292" w:rsidP="00CF4292">
      <w:pPr>
        <w:spacing w:line="276" w:lineRule="auto"/>
        <w:rPr>
          <w:rFonts w:ascii="Calibri" w:hAnsi="Calibri"/>
        </w:rPr>
      </w:pPr>
      <w:r w:rsidRPr="00CF4292">
        <w:rPr>
          <w:rFonts w:ascii="Calibri" w:hAnsi="Calibri"/>
        </w:rPr>
        <w:t>As Christian people, we ought to be the people who are the most concerned with doing the best. I hope that in your job</w:t>
      </w:r>
      <w:r w:rsidR="003315DA">
        <w:rPr>
          <w:rFonts w:ascii="Calibri" w:hAnsi="Calibri"/>
        </w:rPr>
        <w:t xml:space="preserve"> </w:t>
      </w:r>
      <w:r w:rsidRPr="00CF4292">
        <w:rPr>
          <w:rFonts w:ascii="Calibri" w:hAnsi="Calibri"/>
        </w:rPr>
        <w:t xml:space="preserve">you're the hardest working person in your company. I hope that when it comes to church, you're the person who’s so excited about what God is going to do that you show up 5 minutes early. If you need to stay a little late, no problem, because you're a servant and it honors God. It’s the Spirit of Jesus. </w:t>
      </w:r>
    </w:p>
    <w:p w14:paraId="68752C8A" w14:textId="77777777" w:rsidR="00CF4292" w:rsidRPr="00CF4292" w:rsidRDefault="00CF4292" w:rsidP="00CF4292">
      <w:pPr>
        <w:spacing w:line="276" w:lineRule="auto"/>
        <w:rPr>
          <w:rFonts w:ascii="Calibri" w:hAnsi="Calibri"/>
        </w:rPr>
      </w:pPr>
    </w:p>
    <w:p w14:paraId="723A8C96" w14:textId="77777777" w:rsidR="00CF4292" w:rsidRPr="00CF4292" w:rsidRDefault="00CF4292" w:rsidP="00CF4292">
      <w:pPr>
        <w:spacing w:line="276" w:lineRule="auto"/>
        <w:rPr>
          <w:rFonts w:ascii="Calibri" w:hAnsi="Calibri"/>
        </w:rPr>
      </w:pPr>
      <w:r w:rsidRPr="00CF4292">
        <w:rPr>
          <w:rFonts w:ascii="Calibri" w:hAnsi="Calibri"/>
        </w:rPr>
        <w:t xml:space="preserve">By the way, the cross and the resurrection of Jesus was Jesus going the extra mile. The greatest example of all that. In doing so, He purchased our salvation. The Bible says, “We can be made right with God by our faith in Him.” We can be redeemed. We can be made whole with Him. </w:t>
      </w:r>
    </w:p>
    <w:p w14:paraId="4B304A42" w14:textId="77777777" w:rsidR="00CF4292" w:rsidRPr="00CF4292" w:rsidRDefault="00CF4292" w:rsidP="00CF4292">
      <w:pPr>
        <w:spacing w:line="276" w:lineRule="auto"/>
        <w:rPr>
          <w:rFonts w:ascii="Calibri" w:hAnsi="Calibri"/>
        </w:rPr>
      </w:pPr>
    </w:p>
    <w:p w14:paraId="169D91E2" w14:textId="77777777" w:rsidR="00CF4292" w:rsidRPr="00CF4292" w:rsidRDefault="00CF4292" w:rsidP="00CF4292">
      <w:pPr>
        <w:spacing w:line="276" w:lineRule="auto"/>
        <w:rPr>
          <w:rFonts w:ascii="Calibri" w:hAnsi="Calibri"/>
        </w:rPr>
      </w:pPr>
      <w:r w:rsidRPr="00CF4292">
        <w:rPr>
          <w:rFonts w:ascii="Calibri" w:hAnsi="Calibri"/>
        </w:rPr>
        <w:t xml:space="preserve">Go the extra mile. Don’t be mediocre. Don’t do the minimum. Let's do the best that we can for God as we serve Him. </w:t>
      </w:r>
    </w:p>
    <w:p w14:paraId="35F23EA7" w14:textId="77777777" w:rsidR="00CF4292" w:rsidRPr="00CF4292" w:rsidRDefault="00CF4292" w:rsidP="00CF4292">
      <w:pPr>
        <w:spacing w:line="276" w:lineRule="auto"/>
        <w:rPr>
          <w:rFonts w:ascii="Calibri" w:hAnsi="Calibri"/>
        </w:rPr>
      </w:pPr>
    </w:p>
    <w:p w14:paraId="295A654F" w14:textId="77777777" w:rsidR="00CF4292" w:rsidRPr="00CF4292" w:rsidRDefault="00CF4292" w:rsidP="00CF4292">
      <w:pPr>
        <w:spacing w:line="276" w:lineRule="auto"/>
        <w:rPr>
          <w:rFonts w:ascii="Calibri" w:hAnsi="Calibri"/>
          <w:b/>
          <w:bCs/>
        </w:rPr>
      </w:pPr>
      <w:r w:rsidRPr="00CF4292">
        <w:rPr>
          <w:rFonts w:ascii="Calibri" w:hAnsi="Calibri"/>
          <w:b/>
          <w:bCs/>
        </w:rPr>
        <w:t>4. FINISH WELL</w:t>
      </w:r>
    </w:p>
    <w:p w14:paraId="0BED5CF9" w14:textId="77777777" w:rsidR="00CF4292" w:rsidRPr="00CF4292" w:rsidRDefault="00CF4292" w:rsidP="00CF4292">
      <w:pPr>
        <w:spacing w:line="276" w:lineRule="auto"/>
        <w:rPr>
          <w:rFonts w:ascii="Calibri" w:hAnsi="Calibri"/>
          <w:b/>
          <w:bCs/>
        </w:rPr>
      </w:pPr>
    </w:p>
    <w:p w14:paraId="2C1464B2" w14:textId="77777777" w:rsidR="00CF4292" w:rsidRPr="00CF4292" w:rsidRDefault="00CF4292" w:rsidP="00CF4292">
      <w:pPr>
        <w:spacing w:line="276" w:lineRule="auto"/>
        <w:rPr>
          <w:rFonts w:ascii="Calibri" w:hAnsi="Calibri"/>
        </w:rPr>
      </w:pPr>
      <w:r w:rsidRPr="00CF4292">
        <w:rPr>
          <w:rFonts w:ascii="Calibri" w:hAnsi="Calibri"/>
        </w:rPr>
        <w:t xml:space="preserve">This beautiful story wraps up here. Did you know Genesis 24 is the longest chapter in the book of Genesis? I would think that God could have given us longer chapters about the creation of the world and the life of Joseph and other things. But this is a love story. </w:t>
      </w:r>
    </w:p>
    <w:p w14:paraId="2567C8E6" w14:textId="77777777" w:rsidR="00CF4292" w:rsidRPr="00CF4292" w:rsidRDefault="00CF4292" w:rsidP="00CF4292">
      <w:pPr>
        <w:spacing w:line="276" w:lineRule="auto"/>
        <w:rPr>
          <w:rFonts w:ascii="Calibri" w:hAnsi="Calibri"/>
        </w:rPr>
      </w:pPr>
    </w:p>
    <w:p w14:paraId="1992D6EE" w14:textId="77777777" w:rsidR="00CF4292" w:rsidRPr="00CF4292" w:rsidRDefault="00CF4292" w:rsidP="00CF4292">
      <w:pPr>
        <w:spacing w:line="276" w:lineRule="auto"/>
        <w:rPr>
          <w:rFonts w:ascii="Calibri" w:hAnsi="Calibri"/>
        </w:rPr>
      </w:pPr>
      <w:r w:rsidRPr="00CF4292">
        <w:rPr>
          <w:rFonts w:ascii="Calibri" w:hAnsi="Calibri"/>
        </w:rPr>
        <w:t>“Then the servant told Isaac all he had done.</w:t>
      </w:r>
      <w:r w:rsidRPr="00CF4292">
        <w:rPr>
          <w:rFonts w:ascii="Calibri" w:hAnsi="Calibri"/>
          <w:b/>
          <w:bCs/>
        </w:rPr>
        <w:t> </w:t>
      </w:r>
      <w:r w:rsidRPr="00CF4292">
        <w:rPr>
          <w:rFonts w:ascii="Calibri" w:hAnsi="Calibri"/>
        </w:rPr>
        <w:t>Isaac brought her into the tent of his mother Sarah, and he married Rebekah. So she became his wife, and he loved her; and Isaac was comforted after his mother’s death” (Genesis 24:66-67).</w:t>
      </w:r>
    </w:p>
    <w:p w14:paraId="314C24DB" w14:textId="77777777" w:rsidR="00CF4292" w:rsidRPr="00CF4292" w:rsidRDefault="00CF4292" w:rsidP="00CF4292">
      <w:pPr>
        <w:spacing w:line="276" w:lineRule="auto"/>
        <w:rPr>
          <w:rFonts w:ascii="Calibri" w:hAnsi="Calibri"/>
        </w:rPr>
      </w:pPr>
    </w:p>
    <w:p w14:paraId="512EA878" w14:textId="181EE0E8" w:rsidR="00CF4292" w:rsidRPr="00CF4292" w:rsidRDefault="00CF4292" w:rsidP="00CF4292">
      <w:pPr>
        <w:spacing w:line="276" w:lineRule="auto"/>
        <w:rPr>
          <w:rFonts w:ascii="Calibri" w:hAnsi="Calibri"/>
        </w:rPr>
      </w:pPr>
      <w:r w:rsidRPr="00CF4292">
        <w:rPr>
          <w:rFonts w:ascii="Calibri" w:hAnsi="Calibri"/>
        </w:rPr>
        <w:lastRenderedPageBreak/>
        <w:t xml:space="preserve">In other words, they had a beautiful relationship. Eleazar was able to sit there and look, </w:t>
      </w:r>
      <w:r w:rsidR="003315DA">
        <w:rPr>
          <w:rFonts w:ascii="Calibri" w:hAnsi="Calibri"/>
        </w:rPr>
        <w:t>knowing,</w:t>
      </w:r>
      <w:r w:rsidRPr="00CF4292">
        <w:rPr>
          <w:rFonts w:ascii="Calibri" w:hAnsi="Calibri"/>
        </w:rPr>
        <w:t xml:space="preserve"> “Isaac loves Rebe</w:t>
      </w:r>
      <w:r w:rsidR="003315DA">
        <w:rPr>
          <w:rFonts w:ascii="Calibri" w:hAnsi="Calibri"/>
        </w:rPr>
        <w:t>kah</w:t>
      </w:r>
      <w:r w:rsidRPr="00CF4292">
        <w:rPr>
          <w:rFonts w:ascii="Calibri" w:hAnsi="Calibri"/>
        </w:rPr>
        <w:t>, and Rebe</w:t>
      </w:r>
      <w:r w:rsidR="003315DA">
        <w:rPr>
          <w:rFonts w:ascii="Calibri" w:hAnsi="Calibri"/>
        </w:rPr>
        <w:t>kah</w:t>
      </w:r>
      <w:r w:rsidRPr="00CF4292">
        <w:rPr>
          <w:rFonts w:ascii="Calibri" w:hAnsi="Calibri"/>
        </w:rPr>
        <w:t xml:space="preserve"> loves Isaac. They have a beautiful relationship and I was able to facilitate that. I was able to serve. I was able to be a part of that in some small way. It was fulfilling and it was rewarding.” </w:t>
      </w:r>
    </w:p>
    <w:p w14:paraId="0601E54E" w14:textId="77777777" w:rsidR="00CF4292" w:rsidRPr="00CF4292" w:rsidRDefault="00CF4292" w:rsidP="00CF4292">
      <w:pPr>
        <w:spacing w:line="276" w:lineRule="auto"/>
        <w:rPr>
          <w:rFonts w:ascii="Calibri" w:hAnsi="Calibri"/>
        </w:rPr>
      </w:pPr>
    </w:p>
    <w:p w14:paraId="11C68F6C" w14:textId="417C6DD1" w:rsidR="00CF4292" w:rsidRPr="00CF4292" w:rsidRDefault="00CF4292" w:rsidP="00CF4292">
      <w:pPr>
        <w:spacing w:line="276" w:lineRule="auto"/>
        <w:rPr>
          <w:rFonts w:ascii="Calibri" w:hAnsi="Calibri"/>
        </w:rPr>
      </w:pPr>
      <w:r w:rsidRPr="00CF4292">
        <w:rPr>
          <w:rFonts w:ascii="Calibri" w:hAnsi="Calibri"/>
        </w:rPr>
        <w:t xml:space="preserve">That’s what we heard just a minute ago in the testimony that Robert shared with us. It’s wonderful to see God use your life to help others. There's something emotional, there's something spiritual, there's something wonderful about serving others. </w:t>
      </w:r>
    </w:p>
    <w:p w14:paraId="0978CA8D" w14:textId="77777777" w:rsidR="00CF4292" w:rsidRPr="00CF4292" w:rsidRDefault="00CF4292" w:rsidP="00CF4292">
      <w:pPr>
        <w:spacing w:line="276" w:lineRule="auto"/>
        <w:rPr>
          <w:rFonts w:ascii="Calibri" w:hAnsi="Calibri"/>
        </w:rPr>
      </w:pPr>
    </w:p>
    <w:p w14:paraId="79FF2C0E" w14:textId="77777777" w:rsidR="00CF4292" w:rsidRPr="00CF4292" w:rsidRDefault="00CF4292" w:rsidP="00CF4292">
      <w:pPr>
        <w:spacing w:line="276" w:lineRule="auto"/>
        <w:rPr>
          <w:rFonts w:ascii="Calibri" w:hAnsi="Calibri"/>
        </w:rPr>
      </w:pPr>
      <w:r w:rsidRPr="00CF4292">
        <w:rPr>
          <w:rFonts w:ascii="Calibri" w:hAnsi="Calibri"/>
        </w:rPr>
        <w:t xml:space="preserve">A lot of times we think that serving others benefits other people. But what we come to find out is that serving others actually benefits us. The more that we serve, the more that it helps turn our heart towards God. The more it reminds us that we should not be selfish. The more it focuses us on the needs of other people. Not just what I need, but what others need as well. It changes us and we finish well. </w:t>
      </w:r>
    </w:p>
    <w:p w14:paraId="4D4A1510" w14:textId="77777777" w:rsidR="00CF4292" w:rsidRPr="00CF4292" w:rsidRDefault="00CF4292" w:rsidP="00CF4292">
      <w:pPr>
        <w:spacing w:line="276" w:lineRule="auto"/>
        <w:rPr>
          <w:rFonts w:ascii="Calibri" w:hAnsi="Calibri"/>
        </w:rPr>
      </w:pPr>
    </w:p>
    <w:p w14:paraId="2E16E9F2" w14:textId="02FA9B57" w:rsidR="00CF4292" w:rsidRPr="00CF4292" w:rsidRDefault="00CF4292" w:rsidP="00CF4292">
      <w:pPr>
        <w:spacing w:line="276" w:lineRule="auto"/>
        <w:rPr>
          <w:rFonts w:ascii="Calibri" w:hAnsi="Calibri"/>
        </w:rPr>
      </w:pPr>
      <w:r w:rsidRPr="00CF4292">
        <w:rPr>
          <w:rFonts w:ascii="Calibri" w:hAnsi="Calibri"/>
        </w:rPr>
        <w:t>We say in the game of basketball that a great shooter has a great follow through</w:t>
      </w:r>
      <w:r w:rsidR="008640C0">
        <w:rPr>
          <w:rFonts w:ascii="Calibri" w:hAnsi="Calibri"/>
        </w:rPr>
        <w:t>.</w:t>
      </w:r>
      <w:r w:rsidRPr="00CF4292">
        <w:rPr>
          <w:rFonts w:ascii="Calibri" w:hAnsi="Calibri"/>
        </w:rPr>
        <w:t xml:space="preserve"> My little boy was at basketball camp a couple of weeks ago. They were working with them on the follow through. </w:t>
      </w:r>
      <w:r w:rsidR="008640C0" w:rsidRPr="00CF4292">
        <w:rPr>
          <w:rFonts w:ascii="Calibri" w:hAnsi="Calibri"/>
          <w:i/>
          <w:iCs/>
        </w:rPr>
        <w:t>[Pastor mimes shooting a basketball]</w:t>
      </w:r>
      <w:r w:rsidR="008640C0" w:rsidRPr="00CF4292">
        <w:rPr>
          <w:rFonts w:ascii="Calibri" w:hAnsi="Calibri"/>
        </w:rPr>
        <w:t xml:space="preserve">. </w:t>
      </w:r>
      <w:r w:rsidRPr="00CF4292">
        <w:rPr>
          <w:rFonts w:ascii="Calibri" w:hAnsi="Calibri"/>
        </w:rPr>
        <w:t xml:space="preserve">If you watch a great shooter, at any level of basketball, there is follow through. When you shoot the basketball properly, it actually puts a little spin on the basketball. When it hits the rim, a lot of times it will fall in, even if you were off a little bit, because of the touch that you put on it. </w:t>
      </w:r>
    </w:p>
    <w:p w14:paraId="4019A84E" w14:textId="77777777" w:rsidR="00CF4292" w:rsidRPr="00CF4292" w:rsidRDefault="00CF4292" w:rsidP="00CF4292">
      <w:pPr>
        <w:spacing w:line="276" w:lineRule="auto"/>
        <w:rPr>
          <w:rFonts w:ascii="Calibri" w:hAnsi="Calibri"/>
        </w:rPr>
      </w:pPr>
    </w:p>
    <w:p w14:paraId="335A8570" w14:textId="77777777" w:rsidR="00CF4292" w:rsidRPr="00CF4292" w:rsidRDefault="00CF4292" w:rsidP="00CF4292">
      <w:pPr>
        <w:spacing w:line="276" w:lineRule="auto"/>
        <w:rPr>
          <w:rFonts w:ascii="Calibri" w:hAnsi="Calibri"/>
        </w:rPr>
      </w:pPr>
      <w:r w:rsidRPr="00CF4292">
        <w:rPr>
          <w:rFonts w:ascii="Calibri" w:hAnsi="Calibri"/>
        </w:rPr>
        <w:t xml:space="preserve">If you've ever watched Steph Curry shoot a basket or a free throw, great touch. The follow through. </w:t>
      </w:r>
    </w:p>
    <w:p w14:paraId="32BDF002" w14:textId="77777777" w:rsidR="00CF4292" w:rsidRPr="00CF4292" w:rsidRDefault="00CF4292" w:rsidP="00CF4292">
      <w:pPr>
        <w:spacing w:line="276" w:lineRule="auto"/>
        <w:rPr>
          <w:rFonts w:ascii="Calibri" w:hAnsi="Calibri"/>
        </w:rPr>
      </w:pPr>
    </w:p>
    <w:p w14:paraId="3BAD39CB" w14:textId="77777777" w:rsidR="00CF4292" w:rsidRPr="00CF4292" w:rsidRDefault="00CF4292" w:rsidP="00CF4292">
      <w:pPr>
        <w:spacing w:line="276" w:lineRule="auto"/>
        <w:rPr>
          <w:rFonts w:ascii="Calibri" w:hAnsi="Calibri"/>
        </w:rPr>
      </w:pPr>
      <w:r w:rsidRPr="00CF4292">
        <w:rPr>
          <w:rFonts w:ascii="Calibri" w:hAnsi="Calibri"/>
        </w:rPr>
        <w:t xml:space="preserve">If you've ever watched Shaquille O'Neal shoot a free throw, there's something that's very different. Shaq's been out of the league for a while, but whenever I would see him at the free throw line, I would always brace myself a little bit because I was always worried he was going to break the glass on the backboard with his shot because he would shoot like this </w:t>
      </w:r>
      <w:r w:rsidRPr="00CF4292">
        <w:rPr>
          <w:rFonts w:ascii="Calibri" w:hAnsi="Calibri"/>
          <w:i/>
          <w:iCs/>
        </w:rPr>
        <w:t>[Pastor pushes hand out]</w:t>
      </w:r>
      <w:r w:rsidRPr="00CF4292">
        <w:rPr>
          <w:rFonts w:ascii="Calibri" w:hAnsi="Calibri"/>
        </w:rPr>
        <w:t xml:space="preserve">, but not like that </w:t>
      </w:r>
      <w:r w:rsidRPr="00CF4292">
        <w:rPr>
          <w:rFonts w:ascii="Calibri" w:hAnsi="Calibri"/>
          <w:i/>
          <w:iCs/>
        </w:rPr>
        <w:t>[Pastor pushes hand up and flicks wrist]</w:t>
      </w:r>
      <w:r w:rsidRPr="00CF4292">
        <w:rPr>
          <w:rFonts w:ascii="Calibri" w:hAnsi="Calibri"/>
        </w:rPr>
        <w:t xml:space="preserve">. </w:t>
      </w:r>
    </w:p>
    <w:p w14:paraId="7F8EFC01" w14:textId="77777777" w:rsidR="00CF4292" w:rsidRPr="00CF4292" w:rsidRDefault="00CF4292" w:rsidP="00CF4292">
      <w:pPr>
        <w:spacing w:line="276" w:lineRule="auto"/>
        <w:rPr>
          <w:rFonts w:ascii="Calibri" w:hAnsi="Calibri"/>
        </w:rPr>
      </w:pPr>
    </w:p>
    <w:p w14:paraId="2B66BBB5" w14:textId="77777777" w:rsidR="00CF4292" w:rsidRPr="00CF4292" w:rsidRDefault="00CF4292" w:rsidP="00CF4292">
      <w:pPr>
        <w:spacing w:line="276" w:lineRule="auto"/>
        <w:rPr>
          <w:rFonts w:ascii="Calibri" w:hAnsi="Calibri"/>
        </w:rPr>
      </w:pPr>
      <w:r w:rsidRPr="00CF4292">
        <w:rPr>
          <w:rFonts w:ascii="Calibri" w:hAnsi="Calibri"/>
        </w:rPr>
        <w:t xml:space="preserve">To be a great shooter, you’ve got to have the touch. The touch comes from the follow through. </w:t>
      </w:r>
    </w:p>
    <w:p w14:paraId="1F3BE6A6" w14:textId="77777777" w:rsidR="00CF4292" w:rsidRPr="00CF4292" w:rsidRDefault="00CF4292" w:rsidP="00CF4292">
      <w:pPr>
        <w:spacing w:line="276" w:lineRule="auto"/>
        <w:rPr>
          <w:rFonts w:ascii="Calibri" w:hAnsi="Calibri"/>
        </w:rPr>
      </w:pPr>
    </w:p>
    <w:p w14:paraId="580C2440" w14:textId="77777777" w:rsidR="00CF4292" w:rsidRPr="00CF4292" w:rsidRDefault="00CF4292" w:rsidP="00CF4292">
      <w:pPr>
        <w:spacing w:line="276" w:lineRule="auto"/>
        <w:rPr>
          <w:rFonts w:ascii="Calibri" w:hAnsi="Calibri"/>
        </w:rPr>
      </w:pPr>
      <w:r w:rsidRPr="00CF4292">
        <w:rPr>
          <w:rFonts w:ascii="Calibri" w:hAnsi="Calibri"/>
        </w:rPr>
        <w:t xml:space="preserve">The same is true in serving God. We have to follow through. When God issues the call, what we need to do is step up to the call and say, “Yes, God, I will serve and finish the tasks that God has put before us.” Sometimes people get a little tired. Some people get discouraged along the way. We all do. Sometimes it's hard to finish. </w:t>
      </w:r>
    </w:p>
    <w:p w14:paraId="64D7A30F" w14:textId="77777777" w:rsidR="00CF4292" w:rsidRPr="00CF4292" w:rsidRDefault="00CF4292" w:rsidP="00CF4292">
      <w:pPr>
        <w:spacing w:line="276" w:lineRule="auto"/>
        <w:rPr>
          <w:rFonts w:ascii="Calibri" w:hAnsi="Calibri"/>
        </w:rPr>
      </w:pPr>
    </w:p>
    <w:p w14:paraId="3F97614C" w14:textId="63260CC1" w:rsidR="00CF4292" w:rsidRPr="00CF4292" w:rsidRDefault="00CF4292" w:rsidP="00CF4292">
      <w:pPr>
        <w:spacing w:line="276" w:lineRule="auto"/>
        <w:rPr>
          <w:rFonts w:ascii="Calibri" w:hAnsi="Calibri"/>
        </w:rPr>
      </w:pPr>
      <w:r w:rsidRPr="00CF4292">
        <w:rPr>
          <w:rFonts w:ascii="Calibri" w:hAnsi="Calibri"/>
        </w:rPr>
        <w:t>It’s beautiful that in this story we see that Eleazar finds this great reward as he sees Rebekah wed to Isaac</w:t>
      </w:r>
      <w:r w:rsidR="008640C0">
        <w:rPr>
          <w:rFonts w:ascii="Calibri" w:hAnsi="Calibri"/>
        </w:rPr>
        <w:t>,</w:t>
      </w:r>
      <w:r w:rsidRPr="00CF4292">
        <w:rPr>
          <w:rFonts w:ascii="Calibri" w:hAnsi="Calibri"/>
        </w:rPr>
        <w:t xml:space="preserve"> and this beautiful family developed. They would go on to have two sons, twin boys, by the name of Esau and Jacob. Then through their descendants, the birth of the Savior Jesus Christ would come. It doesn't get any better than that. </w:t>
      </w:r>
    </w:p>
    <w:p w14:paraId="2D7C7B33" w14:textId="77777777" w:rsidR="00CF4292" w:rsidRPr="00CF4292" w:rsidRDefault="00CF4292" w:rsidP="00CF4292">
      <w:pPr>
        <w:spacing w:line="276" w:lineRule="auto"/>
        <w:rPr>
          <w:rFonts w:ascii="Calibri" w:hAnsi="Calibri"/>
        </w:rPr>
      </w:pPr>
    </w:p>
    <w:p w14:paraId="1B8F1E29" w14:textId="45C43224" w:rsidR="00CF4292" w:rsidRPr="00CF4292" w:rsidRDefault="00CF4292" w:rsidP="00CF4292">
      <w:pPr>
        <w:spacing w:line="276" w:lineRule="auto"/>
        <w:rPr>
          <w:rFonts w:ascii="Calibri" w:hAnsi="Calibri"/>
        </w:rPr>
      </w:pPr>
      <w:r w:rsidRPr="00CF4292">
        <w:rPr>
          <w:rFonts w:ascii="Calibri" w:hAnsi="Calibri"/>
        </w:rPr>
        <w:t xml:space="preserve">I want to challenge you this week to be a servant of God. </w:t>
      </w:r>
    </w:p>
    <w:p w14:paraId="5C84BB12" w14:textId="77777777" w:rsidR="00CF4292" w:rsidRPr="00CF4292" w:rsidRDefault="00CF4292" w:rsidP="00CF4292">
      <w:pPr>
        <w:spacing w:line="276" w:lineRule="auto"/>
        <w:rPr>
          <w:rFonts w:ascii="Calibri" w:hAnsi="Calibri"/>
        </w:rPr>
      </w:pPr>
    </w:p>
    <w:p w14:paraId="4B76F10A" w14:textId="042996DE" w:rsidR="00DA7EDB" w:rsidRDefault="00CF4292" w:rsidP="00CF4292">
      <w:pPr>
        <w:spacing w:line="276" w:lineRule="auto"/>
        <w:rPr>
          <w:rFonts w:ascii="Calibri" w:hAnsi="Calibri"/>
        </w:rPr>
      </w:pPr>
      <w:r w:rsidRPr="00CF4292">
        <w:rPr>
          <w:rFonts w:ascii="Calibri" w:hAnsi="Calibri"/>
        </w:rPr>
        <w:t>As I was thinking about this passage, I was reminded of a small group leader I had when I was in the 3</w:t>
      </w:r>
      <w:r w:rsidRPr="00CF4292">
        <w:rPr>
          <w:rFonts w:ascii="Calibri" w:hAnsi="Calibri"/>
          <w:vertAlign w:val="superscript"/>
        </w:rPr>
        <w:t>rd</w:t>
      </w:r>
      <w:r w:rsidRPr="00CF4292">
        <w:rPr>
          <w:rFonts w:ascii="Calibri" w:hAnsi="Calibri"/>
        </w:rPr>
        <w:t xml:space="preserve"> grade. Her name was Mrs. Whitener. Mrs. Whitener was an old lady when I was in 3</w:t>
      </w:r>
      <w:r w:rsidRPr="00CF4292">
        <w:rPr>
          <w:rFonts w:ascii="Calibri" w:hAnsi="Calibri"/>
          <w:vertAlign w:val="superscript"/>
        </w:rPr>
        <w:t>rd</w:t>
      </w:r>
      <w:r w:rsidRPr="00CF4292">
        <w:rPr>
          <w:rFonts w:ascii="Calibri" w:hAnsi="Calibri"/>
        </w:rPr>
        <w:t xml:space="preserve"> grade. I was in her class and I would see her around our church. I graduated high school. I went off to college. While I was in seminary I went back and served as a pastor on the staff of the church that I grew up in. Mrs. Whitener was still there. I would see her. She just got older and older. </w:t>
      </w:r>
    </w:p>
    <w:p w14:paraId="70799A83" w14:textId="77777777" w:rsidR="00DA7EDB" w:rsidRDefault="00DA7EDB" w:rsidP="00CF4292">
      <w:pPr>
        <w:spacing w:line="276" w:lineRule="auto"/>
        <w:rPr>
          <w:rFonts w:ascii="Calibri" w:hAnsi="Calibri"/>
        </w:rPr>
      </w:pPr>
    </w:p>
    <w:p w14:paraId="24AE629C" w14:textId="31526BC7" w:rsidR="00CF4292" w:rsidRPr="00CF4292" w:rsidRDefault="00CF4292" w:rsidP="00CF4292">
      <w:pPr>
        <w:spacing w:line="276" w:lineRule="auto"/>
        <w:rPr>
          <w:rFonts w:ascii="Calibri" w:hAnsi="Calibri"/>
        </w:rPr>
      </w:pPr>
      <w:r w:rsidRPr="00CF4292">
        <w:rPr>
          <w:rFonts w:ascii="Calibri" w:hAnsi="Calibri"/>
        </w:rPr>
        <w:t>The kids’ ministry told me Mrs. Whitener taught 3</w:t>
      </w:r>
      <w:r w:rsidRPr="00CF4292">
        <w:rPr>
          <w:rFonts w:ascii="Calibri" w:hAnsi="Calibri"/>
          <w:vertAlign w:val="superscript"/>
        </w:rPr>
        <w:t>rd</w:t>
      </w:r>
      <w:r w:rsidRPr="00CF4292">
        <w:rPr>
          <w:rFonts w:ascii="Calibri" w:hAnsi="Calibri"/>
        </w:rPr>
        <w:t xml:space="preserve"> grade Bible study</w:t>
      </w:r>
      <w:r w:rsidR="00DA7EDB">
        <w:rPr>
          <w:rFonts w:ascii="Calibri" w:hAnsi="Calibri"/>
        </w:rPr>
        <w:t>,</w:t>
      </w:r>
      <w:r w:rsidRPr="00CF4292">
        <w:rPr>
          <w:rFonts w:ascii="Calibri" w:hAnsi="Calibri"/>
        </w:rPr>
        <w:t xml:space="preserve"> small group</w:t>
      </w:r>
      <w:r w:rsidR="00DA7EDB">
        <w:rPr>
          <w:rFonts w:ascii="Calibri" w:hAnsi="Calibri"/>
        </w:rPr>
        <w:t>,</w:t>
      </w:r>
      <w:r w:rsidRPr="00CF4292">
        <w:rPr>
          <w:rFonts w:ascii="Calibri" w:hAnsi="Calibri"/>
        </w:rPr>
        <w:t xml:space="preserve"> for 50 years in the church. Is that amazing? I thought about the people I knew who had become pastors, missionaries, and lay leaders in the church, and people who were godly fathers and mothers. They sat in that 3</w:t>
      </w:r>
      <w:r w:rsidRPr="00CF4292">
        <w:rPr>
          <w:rFonts w:ascii="Calibri" w:hAnsi="Calibri"/>
          <w:vertAlign w:val="superscript"/>
        </w:rPr>
        <w:t>rd</w:t>
      </w:r>
      <w:r w:rsidRPr="00CF4292">
        <w:rPr>
          <w:rFonts w:ascii="Calibri" w:hAnsi="Calibri"/>
        </w:rPr>
        <w:t xml:space="preserve"> grade little class under Mrs. Whitener’s teaching. What a legacy. Mrs. Whitener was a normal person, but God used her in an extraordinary way because she was faithful.</w:t>
      </w:r>
    </w:p>
    <w:p w14:paraId="5109CEE4" w14:textId="77777777" w:rsidR="00CF4292" w:rsidRPr="00CF4292" w:rsidRDefault="00CF4292" w:rsidP="00CF4292">
      <w:pPr>
        <w:spacing w:line="276" w:lineRule="auto"/>
        <w:rPr>
          <w:rFonts w:ascii="Calibri" w:hAnsi="Calibri"/>
        </w:rPr>
      </w:pPr>
    </w:p>
    <w:p w14:paraId="0052E0F7" w14:textId="77777777" w:rsidR="00CF4292" w:rsidRPr="00CF4292" w:rsidRDefault="00CF4292" w:rsidP="00CF4292">
      <w:pPr>
        <w:spacing w:line="276" w:lineRule="auto"/>
        <w:rPr>
          <w:rFonts w:ascii="Calibri" w:hAnsi="Calibri"/>
        </w:rPr>
      </w:pPr>
      <w:r w:rsidRPr="00CF4292">
        <w:rPr>
          <w:rFonts w:ascii="Calibri" w:hAnsi="Calibri"/>
        </w:rPr>
        <w:t xml:space="preserve">Church, let's be the people who finish well and the people who don't give up easily. Let’s keep fighting for the dreams that God has put into our hearts. </w:t>
      </w:r>
    </w:p>
    <w:p w14:paraId="068D18EF" w14:textId="77777777" w:rsidR="00CF4292" w:rsidRPr="00CF4292" w:rsidRDefault="00CF4292" w:rsidP="00CF4292">
      <w:pPr>
        <w:spacing w:line="276" w:lineRule="auto"/>
        <w:rPr>
          <w:rFonts w:ascii="Calibri" w:hAnsi="Calibri"/>
        </w:rPr>
      </w:pPr>
    </w:p>
    <w:p w14:paraId="6E023AF3" w14:textId="77777777" w:rsidR="00CF4292" w:rsidRPr="00CF4292" w:rsidRDefault="00CF4292" w:rsidP="00CF4292">
      <w:pPr>
        <w:spacing w:line="276" w:lineRule="auto"/>
        <w:rPr>
          <w:rFonts w:ascii="Calibri" w:hAnsi="Calibri"/>
        </w:rPr>
      </w:pPr>
      <w:r w:rsidRPr="00CF4292">
        <w:rPr>
          <w:rFonts w:ascii="Calibri" w:hAnsi="Calibri"/>
        </w:rPr>
        <w:br w:type="page"/>
      </w:r>
    </w:p>
    <w:p w14:paraId="669C7858" w14:textId="77777777" w:rsidR="00CF4292" w:rsidRPr="00CF4292" w:rsidRDefault="00CF4292" w:rsidP="00CF4292">
      <w:pPr>
        <w:spacing w:line="276" w:lineRule="auto"/>
        <w:rPr>
          <w:rFonts w:ascii="Calibri" w:hAnsi="Calibri"/>
          <w:b/>
          <w:bCs/>
          <w:sz w:val="28"/>
          <w:szCs w:val="28"/>
          <w:u w:val="single"/>
        </w:rPr>
      </w:pPr>
      <w:r w:rsidRPr="00CF4292">
        <w:rPr>
          <w:rFonts w:ascii="Calibri" w:hAnsi="Calibri"/>
          <w:b/>
          <w:bCs/>
          <w:sz w:val="28"/>
          <w:szCs w:val="28"/>
          <w:u w:val="single"/>
        </w:rPr>
        <w:lastRenderedPageBreak/>
        <w:t>OUTLINE</w:t>
      </w:r>
    </w:p>
    <w:p w14:paraId="1BC1A99A" w14:textId="373A0F7D" w:rsidR="00CF4292" w:rsidRPr="00C85179" w:rsidRDefault="00C85179" w:rsidP="00CF4292">
      <w:pPr>
        <w:spacing w:line="276" w:lineRule="auto"/>
        <w:rPr>
          <w:rFonts w:ascii="Calibri" w:hAnsi="Calibri"/>
          <w:b/>
          <w:bCs/>
        </w:rPr>
      </w:pPr>
      <w:r>
        <w:rPr>
          <w:rFonts w:ascii="Calibri" w:hAnsi="Calibri"/>
          <w:b/>
          <w:bCs/>
          <w:u w:val="single"/>
        </w:rPr>
        <w:br/>
      </w:r>
      <w:r w:rsidRPr="00C85179">
        <w:rPr>
          <w:rFonts w:ascii="Calibri" w:hAnsi="Calibri"/>
          <w:b/>
          <w:bCs/>
        </w:rPr>
        <w:t>G</w:t>
      </w:r>
      <w:r>
        <w:rPr>
          <w:rFonts w:ascii="Calibri" w:hAnsi="Calibri"/>
          <w:b/>
          <w:bCs/>
        </w:rPr>
        <w:t>REAT SERVANTS…</w:t>
      </w:r>
    </w:p>
    <w:p w14:paraId="6F94466B" w14:textId="77777777" w:rsidR="00CF4292" w:rsidRPr="00CF4292" w:rsidRDefault="00CF4292" w:rsidP="00CF4292">
      <w:pPr>
        <w:spacing w:line="276" w:lineRule="auto"/>
        <w:rPr>
          <w:rFonts w:ascii="Calibri" w:hAnsi="Calibri"/>
          <w:b/>
          <w:bCs/>
        </w:rPr>
      </w:pPr>
      <w:r w:rsidRPr="00CF4292">
        <w:rPr>
          <w:rFonts w:ascii="Calibri" w:hAnsi="Calibri"/>
          <w:b/>
          <w:bCs/>
        </w:rPr>
        <w:t>1. ACCEPT THE CALL</w:t>
      </w:r>
    </w:p>
    <w:p w14:paraId="265E7008" w14:textId="77777777" w:rsidR="00CF4292" w:rsidRPr="00CF4292" w:rsidRDefault="00CF4292" w:rsidP="00CF4292">
      <w:pPr>
        <w:spacing w:line="276" w:lineRule="auto"/>
        <w:rPr>
          <w:rFonts w:ascii="Calibri" w:hAnsi="Calibri"/>
          <w:b/>
          <w:bCs/>
        </w:rPr>
      </w:pPr>
    </w:p>
    <w:p w14:paraId="0FFCB1CF" w14:textId="77777777" w:rsidR="00CF4292" w:rsidRPr="00CF4292" w:rsidRDefault="00CF4292" w:rsidP="00CF4292">
      <w:pPr>
        <w:spacing w:line="276" w:lineRule="auto"/>
        <w:rPr>
          <w:rFonts w:ascii="Calibri" w:hAnsi="Calibri"/>
        </w:rPr>
      </w:pPr>
      <w:r w:rsidRPr="00CF4292">
        <w:rPr>
          <w:rFonts w:ascii="Calibri" w:hAnsi="Calibri"/>
        </w:rPr>
        <w:t>“Abraham was now very old, and the Lord had blessed him in every way. He said to the senior servant in his household, the one in charge of all that he had, ‘Put your hand under my thigh.</w:t>
      </w:r>
      <w:r w:rsidRPr="00CF4292">
        <w:rPr>
          <w:rFonts w:ascii="Calibri" w:hAnsi="Calibri"/>
          <w:b/>
          <w:bCs/>
        </w:rPr>
        <w:t> </w:t>
      </w:r>
      <w:r w:rsidRPr="00CF4292">
        <w:rPr>
          <w:rFonts w:ascii="Calibri" w:hAnsi="Calibri"/>
        </w:rPr>
        <w:t>I want you to swear by the Lord, the God of heaven and the God of earth, that you will not get a wife for my son from the daughters of the Canaanites, among whom I am living, but will go to my country and my own relatives and get a wife for my son Isaac.’”</w:t>
      </w:r>
      <w:r w:rsidRPr="00CF4292">
        <w:rPr>
          <w:rFonts w:ascii="Calibri" w:hAnsi="Calibri"/>
        </w:rPr>
        <w:br/>
        <w:t>Genesis 24:1-4 (NIV)</w:t>
      </w:r>
    </w:p>
    <w:p w14:paraId="6C3E0FF0" w14:textId="77777777" w:rsidR="00CF4292" w:rsidRPr="00CF4292" w:rsidRDefault="00CF4292" w:rsidP="00CF4292">
      <w:pPr>
        <w:spacing w:line="276" w:lineRule="auto"/>
        <w:rPr>
          <w:rFonts w:ascii="Calibri" w:hAnsi="Calibri"/>
        </w:rPr>
      </w:pPr>
      <w:r w:rsidRPr="00CF4292">
        <w:rPr>
          <w:rFonts w:ascii="Calibri" w:hAnsi="Calibri"/>
        </w:rPr>
        <w:t xml:space="preserve"> </w:t>
      </w:r>
    </w:p>
    <w:p w14:paraId="23F65DCE" w14:textId="77777777" w:rsidR="00CF4292" w:rsidRPr="00CF4292" w:rsidRDefault="00CF4292" w:rsidP="00CF4292">
      <w:pPr>
        <w:spacing w:line="276" w:lineRule="auto"/>
        <w:rPr>
          <w:rFonts w:ascii="Calibri" w:hAnsi="Calibri"/>
        </w:rPr>
      </w:pPr>
      <w:r w:rsidRPr="00CF4292">
        <w:rPr>
          <w:rFonts w:ascii="Calibri" w:hAnsi="Calibri"/>
        </w:rPr>
        <w:t>“So the servant put his hand under the thigh of his master Abraham and swore an oath to him concerning this matter.”</w:t>
      </w:r>
      <w:r w:rsidRPr="00CF4292">
        <w:rPr>
          <w:rFonts w:ascii="Calibri" w:hAnsi="Calibri"/>
        </w:rPr>
        <w:br/>
        <w:t>Genesis 24:9 (NIV)</w:t>
      </w:r>
    </w:p>
    <w:p w14:paraId="3D7965CD" w14:textId="77777777" w:rsidR="00CF4292" w:rsidRPr="00CF4292" w:rsidRDefault="00CF4292" w:rsidP="00CF4292">
      <w:pPr>
        <w:spacing w:line="276" w:lineRule="auto"/>
        <w:rPr>
          <w:rFonts w:ascii="Calibri" w:hAnsi="Calibri"/>
        </w:rPr>
      </w:pPr>
    </w:p>
    <w:p w14:paraId="75434BA0" w14:textId="77777777" w:rsidR="00CF4292" w:rsidRPr="00CF4292" w:rsidRDefault="00CF4292" w:rsidP="00CF4292">
      <w:pPr>
        <w:spacing w:line="276" w:lineRule="auto"/>
        <w:rPr>
          <w:rFonts w:ascii="Calibri" w:hAnsi="Calibri"/>
          <w:b/>
          <w:bCs/>
        </w:rPr>
      </w:pPr>
      <w:r w:rsidRPr="00CF4292">
        <w:rPr>
          <w:rFonts w:ascii="Calibri" w:hAnsi="Calibri"/>
          <w:b/>
          <w:bCs/>
        </w:rPr>
        <w:t>2. PRAY FOR SUCCESS</w:t>
      </w:r>
    </w:p>
    <w:p w14:paraId="31B93761" w14:textId="77777777" w:rsidR="00CF4292" w:rsidRPr="00CF4292" w:rsidRDefault="00CF4292" w:rsidP="00CF4292">
      <w:pPr>
        <w:spacing w:line="276" w:lineRule="auto"/>
        <w:rPr>
          <w:rFonts w:ascii="Calibri" w:hAnsi="Calibri"/>
          <w:b/>
          <w:bCs/>
        </w:rPr>
      </w:pPr>
    </w:p>
    <w:p w14:paraId="298E60A0" w14:textId="77777777" w:rsidR="00CF4292" w:rsidRPr="00CF4292" w:rsidRDefault="00CF4292" w:rsidP="00CF4292">
      <w:pPr>
        <w:spacing w:line="276" w:lineRule="auto"/>
        <w:rPr>
          <w:rFonts w:ascii="Calibri" w:hAnsi="Calibri"/>
        </w:rPr>
      </w:pPr>
      <w:r w:rsidRPr="00CF4292">
        <w:rPr>
          <w:rFonts w:ascii="Calibri" w:hAnsi="Calibri"/>
        </w:rPr>
        <w:t>“Then he prayed, ‘O Lord, God of my master Abraham, give me success today, and show kindness to my master Abraham.’”</w:t>
      </w:r>
      <w:r w:rsidRPr="00CF4292">
        <w:rPr>
          <w:rFonts w:ascii="Calibri" w:hAnsi="Calibri"/>
        </w:rPr>
        <w:br/>
        <w:t>Genesis 24:12 (NIV)</w:t>
      </w:r>
    </w:p>
    <w:p w14:paraId="561DB28A" w14:textId="77777777" w:rsidR="00CF4292" w:rsidRPr="00CF4292" w:rsidRDefault="00CF4292" w:rsidP="00CF4292">
      <w:pPr>
        <w:spacing w:line="276" w:lineRule="auto"/>
        <w:rPr>
          <w:rFonts w:ascii="Calibri" w:hAnsi="Calibri"/>
        </w:rPr>
      </w:pPr>
    </w:p>
    <w:p w14:paraId="4C573EDC" w14:textId="77777777" w:rsidR="00CF4292" w:rsidRPr="00CF4292" w:rsidRDefault="00CF4292" w:rsidP="00CF4292">
      <w:pPr>
        <w:spacing w:line="276" w:lineRule="auto"/>
        <w:rPr>
          <w:rFonts w:ascii="Calibri" w:hAnsi="Calibri"/>
        </w:rPr>
      </w:pPr>
      <w:r w:rsidRPr="00CF4292">
        <w:rPr>
          <w:rFonts w:ascii="Calibri" w:hAnsi="Calibri"/>
        </w:rPr>
        <w:t>“Then he prayed, ‘Lord, God of my master Abraham, make me successful today, and show kindness to my master Abraham.</w:t>
      </w:r>
      <w:r w:rsidRPr="00CF4292">
        <w:rPr>
          <w:rFonts w:ascii="Calibri" w:hAnsi="Calibri"/>
          <w:b/>
          <w:bCs/>
        </w:rPr>
        <w:t> </w:t>
      </w:r>
      <w:r w:rsidRPr="00CF4292">
        <w:rPr>
          <w:rFonts w:ascii="Calibri" w:hAnsi="Calibri"/>
        </w:rPr>
        <w:t>See, I am standing beside this spring, and the daughters of the townspeople are coming out to draw water.</w:t>
      </w:r>
      <w:r w:rsidRPr="00CF4292">
        <w:rPr>
          <w:rFonts w:ascii="Calibri" w:hAnsi="Calibri"/>
          <w:b/>
          <w:bCs/>
        </w:rPr>
        <w:t> </w:t>
      </w:r>
      <w:r w:rsidRPr="00CF4292">
        <w:rPr>
          <w:rFonts w:ascii="Calibri" w:hAnsi="Calibri"/>
        </w:rPr>
        <w:t>May it be that when I say to a young woman, “Please let down your jar that I may have a drink,” and she says, “Drink, and I’ll water your camels too”—let her be the one you have chosen for your servant Isaac. By this I will know that you have shown kindness to my master.’</w:t>
      </w:r>
      <w:r w:rsidRPr="00CF4292">
        <w:rPr>
          <w:rFonts w:ascii="Calibri" w:hAnsi="Calibri"/>
          <w:b/>
          <w:bCs/>
        </w:rPr>
        <w:t> </w:t>
      </w:r>
      <w:r w:rsidRPr="00CF4292">
        <w:rPr>
          <w:rFonts w:ascii="Calibri" w:hAnsi="Calibri"/>
        </w:rPr>
        <w:t xml:space="preserve">Before he had finished praying, Rebekah came out with her jar on her shoulder. She was the daughter of </w:t>
      </w:r>
      <w:proofErr w:type="spellStart"/>
      <w:r w:rsidRPr="00CF4292">
        <w:rPr>
          <w:rFonts w:ascii="Calibri" w:hAnsi="Calibri"/>
        </w:rPr>
        <w:t>Bethuel</w:t>
      </w:r>
      <w:proofErr w:type="spellEnd"/>
      <w:r w:rsidRPr="00CF4292">
        <w:rPr>
          <w:rFonts w:ascii="Calibri" w:hAnsi="Calibri"/>
        </w:rPr>
        <w:t xml:space="preserve"> son of </w:t>
      </w:r>
      <w:proofErr w:type="spellStart"/>
      <w:r w:rsidRPr="00CF4292">
        <w:rPr>
          <w:rFonts w:ascii="Calibri" w:hAnsi="Calibri"/>
        </w:rPr>
        <w:t>Milkah</w:t>
      </w:r>
      <w:proofErr w:type="spellEnd"/>
      <w:r w:rsidRPr="00CF4292">
        <w:rPr>
          <w:rFonts w:ascii="Calibri" w:hAnsi="Calibri"/>
        </w:rPr>
        <w:t xml:space="preserve">, who was the wife of Abraham’s brother </w:t>
      </w:r>
      <w:proofErr w:type="spellStart"/>
      <w:r w:rsidRPr="00CF4292">
        <w:rPr>
          <w:rFonts w:ascii="Calibri" w:hAnsi="Calibri"/>
        </w:rPr>
        <w:t>Nahor</w:t>
      </w:r>
      <w:proofErr w:type="spellEnd"/>
      <w:r w:rsidRPr="00CF4292">
        <w:rPr>
          <w:rFonts w:ascii="Calibri" w:hAnsi="Calibri"/>
        </w:rPr>
        <w:t>.</w:t>
      </w:r>
      <w:r w:rsidRPr="00CF4292">
        <w:rPr>
          <w:rFonts w:ascii="Calibri" w:hAnsi="Calibri"/>
          <w:b/>
          <w:bCs/>
        </w:rPr>
        <w:t> </w:t>
      </w:r>
      <w:r w:rsidRPr="00CF4292">
        <w:rPr>
          <w:rFonts w:ascii="Calibri" w:hAnsi="Calibri"/>
        </w:rPr>
        <w:t>The woman was very beautiful, a virgin; no man had ever slept with her. She went down to the spring, filled her jar and came up again.</w:t>
      </w:r>
      <w:r w:rsidRPr="00CF4292">
        <w:rPr>
          <w:rFonts w:ascii="Calibri" w:hAnsi="Calibri"/>
          <w:b/>
          <w:bCs/>
        </w:rPr>
        <w:t> </w:t>
      </w:r>
      <w:r w:rsidRPr="00CF4292">
        <w:rPr>
          <w:rFonts w:ascii="Calibri" w:hAnsi="Calibri"/>
        </w:rPr>
        <w:t>The servant hurried to meet her and said, ‘Please give me a little water from your jar.’</w:t>
      </w:r>
      <w:r w:rsidRPr="00CF4292">
        <w:rPr>
          <w:rFonts w:ascii="Calibri" w:hAnsi="Calibri"/>
          <w:b/>
          <w:bCs/>
        </w:rPr>
        <w:t> </w:t>
      </w:r>
      <w:r w:rsidRPr="00CF4292">
        <w:rPr>
          <w:rFonts w:ascii="Calibri" w:hAnsi="Calibri"/>
        </w:rPr>
        <w:t>‘Drink, my lord,’ she said, and quickly lowered the jar to her hands and gave him a drink.”</w:t>
      </w:r>
      <w:r w:rsidRPr="00CF4292">
        <w:rPr>
          <w:rFonts w:ascii="Calibri" w:hAnsi="Calibri"/>
        </w:rPr>
        <w:br/>
        <w:t>Genesis 24:12-18 (NIV)</w:t>
      </w:r>
    </w:p>
    <w:p w14:paraId="4A1358E2" w14:textId="77777777" w:rsidR="00CF4292" w:rsidRPr="00CF4292" w:rsidRDefault="00CF4292" w:rsidP="00CF4292">
      <w:pPr>
        <w:spacing w:line="276" w:lineRule="auto"/>
        <w:rPr>
          <w:rFonts w:ascii="Calibri" w:hAnsi="Calibri"/>
        </w:rPr>
      </w:pPr>
    </w:p>
    <w:p w14:paraId="6345C392" w14:textId="77777777" w:rsidR="00CF4292" w:rsidRPr="00CF4292" w:rsidRDefault="00CF4292" w:rsidP="00CF4292">
      <w:pPr>
        <w:spacing w:line="276" w:lineRule="auto"/>
        <w:rPr>
          <w:rFonts w:ascii="Calibri" w:hAnsi="Calibri"/>
          <w:b/>
          <w:bCs/>
        </w:rPr>
      </w:pPr>
      <w:r w:rsidRPr="00CF4292">
        <w:rPr>
          <w:rFonts w:ascii="Calibri" w:hAnsi="Calibri"/>
          <w:b/>
          <w:bCs/>
        </w:rPr>
        <w:t>3. GO THE EXTRA MILE</w:t>
      </w:r>
    </w:p>
    <w:p w14:paraId="066CA058" w14:textId="77777777" w:rsidR="00CF4292" w:rsidRPr="00CF4292" w:rsidRDefault="00CF4292" w:rsidP="00CF4292">
      <w:pPr>
        <w:spacing w:line="276" w:lineRule="auto"/>
        <w:rPr>
          <w:rFonts w:ascii="Calibri" w:hAnsi="Calibri"/>
          <w:b/>
          <w:bCs/>
        </w:rPr>
      </w:pPr>
    </w:p>
    <w:p w14:paraId="104FFD74" w14:textId="77777777" w:rsidR="00CF4292" w:rsidRPr="00CF4292" w:rsidRDefault="00CF4292" w:rsidP="00CF4292">
      <w:pPr>
        <w:spacing w:line="276" w:lineRule="auto"/>
        <w:rPr>
          <w:rFonts w:ascii="Calibri" w:hAnsi="Calibri"/>
        </w:rPr>
      </w:pPr>
      <w:r w:rsidRPr="00CF4292">
        <w:rPr>
          <w:rFonts w:ascii="Calibri" w:hAnsi="Calibri"/>
        </w:rPr>
        <w:lastRenderedPageBreak/>
        <w:t>“And if anyone wants to sue you and take your shirt, hand over your coat as well.</w:t>
      </w:r>
      <w:r w:rsidRPr="00CF4292">
        <w:rPr>
          <w:rFonts w:ascii="Calibri" w:hAnsi="Calibri"/>
          <w:b/>
          <w:bCs/>
        </w:rPr>
        <w:t> </w:t>
      </w:r>
      <w:r w:rsidRPr="00CF4292">
        <w:rPr>
          <w:rFonts w:ascii="Calibri" w:hAnsi="Calibri"/>
        </w:rPr>
        <w:t>If anyone forces you to go one mile, go with them two miles.</w:t>
      </w:r>
      <w:r w:rsidRPr="00CF4292">
        <w:rPr>
          <w:rFonts w:ascii="Calibri" w:hAnsi="Calibri"/>
          <w:b/>
          <w:bCs/>
        </w:rPr>
        <w:t> </w:t>
      </w:r>
      <w:r w:rsidRPr="00CF4292">
        <w:rPr>
          <w:rFonts w:ascii="Calibri" w:hAnsi="Calibri"/>
        </w:rPr>
        <w:t>Give to the one who asks you, and do not turn away from the one who wants to borrow from you.”</w:t>
      </w:r>
      <w:r w:rsidRPr="00CF4292">
        <w:rPr>
          <w:rFonts w:ascii="Calibri" w:hAnsi="Calibri"/>
        </w:rPr>
        <w:br/>
        <w:t>Matthew 5:40-42 (NIV)</w:t>
      </w:r>
    </w:p>
    <w:p w14:paraId="67BB086E" w14:textId="77777777" w:rsidR="00CF4292" w:rsidRPr="00CF4292" w:rsidRDefault="00CF4292" w:rsidP="00CF4292">
      <w:pPr>
        <w:spacing w:line="276" w:lineRule="auto"/>
        <w:rPr>
          <w:rFonts w:ascii="Calibri" w:hAnsi="Calibri"/>
        </w:rPr>
      </w:pPr>
    </w:p>
    <w:p w14:paraId="0D3F5422" w14:textId="77777777" w:rsidR="00CF4292" w:rsidRPr="00CF4292" w:rsidRDefault="00CF4292" w:rsidP="00CF4292">
      <w:pPr>
        <w:spacing w:line="276" w:lineRule="auto"/>
        <w:rPr>
          <w:rFonts w:ascii="Calibri" w:hAnsi="Calibri"/>
          <w:b/>
          <w:bCs/>
        </w:rPr>
      </w:pPr>
      <w:r w:rsidRPr="00CF4292">
        <w:rPr>
          <w:rFonts w:ascii="Calibri" w:hAnsi="Calibri"/>
          <w:b/>
          <w:bCs/>
        </w:rPr>
        <w:t>4. FINISH WELL</w:t>
      </w:r>
    </w:p>
    <w:p w14:paraId="518B4C9B" w14:textId="77777777" w:rsidR="00CF4292" w:rsidRPr="00CF4292" w:rsidRDefault="00CF4292" w:rsidP="00CF4292">
      <w:pPr>
        <w:spacing w:line="276" w:lineRule="auto"/>
        <w:rPr>
          <w:rFonts w:ascii="Calibri" w:hAnsi="Calibri"/>
          <w:b/>
          <w:bCs/>
        </w:rPr>
      </w:pPr>
    </w:p>
    <w:p w14:paraId="6806AF3F" w14:textId="77777777" w:rsidR="00CF4292" w:rsidRPr="00CF4292" w:rsidRDefault="00CF4292" w:rsidP="00CF4292">
      <w:pPr>
        <w:spacing w:line="276" w:lineRule="auto"/>
        <w:rPr>
          <w:rFonts w:ascii="Calibri" w:hAnsi="Calibri"/>
        </w:rPr>
      </w:pPr>
      <w:r w:rsidRPr="00CF4292">
        <w:rPr>
          <w:rFonts w:ascii="Calibri" w:hAnsi="Calibri"/>
        </w:rPr>
        <w:t>“Then the servant told Isaac all he had done.</w:t>
      </w:r>
      <w:r w:rsidRPr="00CF4292">
        <w:rPr>
          <w:rFonts w:ascii="Calibri" w:hAnsi="Calibri"/>
          <w:b/>
          <w:bCs/>
        </w:rPr>
        <w:t> </w:t>
      </w:r>
      <w:r w:rsidRPr="00CF4292">
        <w:rPr>
          <w:rFonts w:ascii="Calibri" w:hAnsi="Calibri"/>
        </w:rPr>
        <w:t>Isaac brought her into the tent of his mother Sarah, and he married Rebekah. So she became his wife, and he loved her; and Isaac was comforted after his mother’s death.”</w:t>
      </w:r>
      <w:r w:rsidRPr="00CF4292">
        <w:rPr>
          <w:rFonts w:ascii="Calibri" w:hAnsi="Calibri"/>
        </w:rPr>
        <w:br/>
        <w:t>Genesis 24:66-67 (NIV)</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69FFA" w14:textId="77777777" w:rsidR="00C60E3D" w:rsidRDefault="00C60E3D">
      <w:r>
        <w:separator/>
      </w:r>
    </w:p>
  </w:endnote>
  <w:endnote w:type="continuationSeparator" w:id="0">
    <w:p w14:paraId="408F0C2E" w14:textId="77777777" w:rsidR="00C60E3D" w:rsidRDefault="00C60E3D">
      <w:r>
        <w:continuationSeparator/>
      </w:r>
    </w:p>
  </w:endnote>
  <w:endnote w:type="continuationNotice" w:id="1">
    <w:p w14:paraId="1F3B6A12" w14:textId="77777777" w:rsidR="00C60E3D" w:rsidRDefault="00C60E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CBB9B" w14:textId="77777777" w:rsidR="00D3068D" w:rsidRDefault="00D30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3419067F" w:rsidR="000D064C" w:rsidRPr="00E001F4" w:rsidRDefault="00A11D21" w:rsidP="00A11D21">
    <w:pPr>
      <w:pStyle w:val="Footer"/>
      <w:rPr>
        <w:rFonts w:ascii="Calibri" w:hAnsi="Calibri"/>
      </w:rPr>
    </w:pPr>
    <w:r>
      <w:rPr>
        <w:rFonts w:ascii="Calibri" w:hAnsi="Calibri"/>
        <w:b/>
        <w:bCs/>
      </w:rPr>
      <w:tab/>
    </w:r>
    <w:r w:rsidR="00CF4292">
      <w:rPr>
        <w:rFonts w:ascii="Calibri" w:hAnsi="Calibri"/>
        <w:b/>
        <w:bCs/>
      </w:rPr>
      <w:t>Swerve</w:t>
    </w:r>
    <w:r w:rsidR="000D064C" w:rsidRPr="00E001F4">
      <w:rPr>
        <w:rFonts w:ascii="Calibri" w:hAnsi="Calibri"/>
        <w:b/>
        <w:bCs/>
      </w:rPr>
      <w:t>—</w:t>
    </w:r>
    <w:r w:rsidR="00CF4292">
      <w:rPr>
        <w:rFonts w:ascii="Calibri" w:hAnsi="Calibri"/>
        <w:b/>
        <w:bCs/>
      </w:rPr>
      <w:t>Superheroes</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D5A1B" w14:textId="77777777" w:rsidR="00D3068D" w:rsidRDefault="00D306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39306" w14:textId="77777777" w:rsidR="00C60E3D" w:rsidRDefault="00C60E3D">
      <w:r>
        <w:separator/>
      </w:r>
    </w:p>
  </w:footnote>
  <w:footnote w:type="continuationSeparator" w:id="0">
    <w:p w14:paraId="72425E4C" w14:textId="77777777" w:rsidR="00C60E3D" w:rsidRDefault="00C60E3D">
      <w:r>
        <w:continuationSeparator/>
      </w:r>
    </w:p>
  </w:footnote>
  <w:footnote w:type="continuationNotice" w:id="1">
    <w:p w14:paraId="696CA009" w14:textId="77777777" w:rsidR="00C60E3D" w:rsidRDefault="00C60E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36952"/>
    <w:rsid w:val="000427BF"/>
    <w:rsid w:val="00045681"/>
    <w:rsid w:val="00046BD4"/>
    <w:rsid w:val="000529A4"/>
    <w:rsid w:val="000732B4"/>
    <w:rsid w:val="00082D3E"/>
    <w:rsid w:val="0008638E"/>
    <w:rsid w:val="00092635"/>
    <w:rsid w:val="00095757"/>
    <w:rsid w:val="000966E0"/>
    <w:rsid w:val="000A14EA"/>
    <w:rsid w:val="000A5122"/>
    <w:rsid w:val="000B327E"/>
    <w:rsid w:val="000C04C2"/>
    <w:rsid w:val="000C27DD"/>
    <w:rsid w:val="000D064C"/>
    <w:rsid w:val="000D6515"/>
    <w:rsid w:val="000E5645"/>
    <w:rsid w:val="000F352B"/>
    <w:rsid w:val="000F3E99"/>
    <w:rsid w:val="000F78CC"/>
    <w:rsid w:val="00100E61"/>
    <w:rsid w:val="00101707"/>
    <w:rsid w:val="00112934"/>
    <w:rsid w:val="00115B54"/>
    <w:rsid w:val="001307E2"/>
    <w:rsid w:val="00134671"/>
    <w:rsid w:val="00135D5D"/>
    <w:rsid w:val="00144288"/>
    <w:rsid w:val="001461B1"/>
    <w:rsid w:val="001822A0"/>
    <w:rsid w:val="00185CA0"/>
    <w:rsid w:val="001903F1"/>
    <w:rsid w:val="001A2F4C"/>
    <w:rsid w:val="001A3BD3"/>
    <w:rsid w:val="001A4038"/>
    <w:rsid w:val="001C6DAF"/>
    <w:rsid w:val="001E3993"/>
    <w:rsid w:val="001F2E97"/>
    <w:rsid w:val="001F736C"/>
    <w:rsid w:val="002252B6"/>
    <w:rsid w:val="002255D9"/>
    <w:rsid w:val="002358DC"/>
    <w:rsid w:val="00236AB3"/>
    <w:rsid w:val="00255946"/>
    <w:rsid w:val="00271B7B"/>
    <w:rsid w:val="00274BB9"/>
    <w:rsid w:val="0028034F"/>
    <w:rsid w:val="00285843"/>
    <w:rsid w:val="00290511"/>
    <w:rsid w:val="002A27F0"/>
    <w:rsid w:val="002B71A4"/>
    <w:rsid w:val="002B7D3B"/>
    <w:rsid w:val="002B7DA4"/>
    <w:rsid w:val="002C6F20"/>
    <w:rsid w:val="002D3E02"/>
    <w:rsid w:val="002D4235"/>
    <w:rsid w:val="002D5D19"/>
    <w:rsid w:val="002D6FF3"/>
    <w:rsid w:val="002E1AD4"/>
    <w:rsid w:val="002F3A62"/>
    <w:rsid w:val="002F6231"/>
    <w:rsid w:val="00313F0F"/>
    <w:rsid w:val="003259AC"/>
    <w:rsid w:val="00326B05"/>
    <w:rsid w:val="00327235"/>
    <w:rsid w:val="003315DA"/>
    <w:rsid w:val="003351DD"/>
    <w:rsid w:val="003360D2"/>
    <w:rsid w:val="0034188B"/>
    <w:rsid w:val="00346C31"/>
    <w:rsid w:val="00367BC2"/>
    <w:rsid w:val="003749C4"/>
    <w:rsid w:val="00386B56"/>
    <w:rsid w:val="00394E73"/>
    <w:rsid w:val="00397EA2"/>
    <w:rsid w:val="003B4BBB"/>
    <w:rsid w:val="003D2E36"/>
    <w:rsid w:val="003E0C7C"/>
    <w:rsid w:val="003E3313"/>
    <w:rsid w:val="003E6080"/>
    <w:rsid w:val="003F23DC"/>
    <w:rsid w:val="003F6FC6"/>
    <w:rsid w:val="00403663"/>
    <w:rsid w:val="00404A59"/>
    <w:rsid w:val="00405937"/>
    <w:rsid w:val="0042042A"/>
    <w:rsid w:val="00423B74"/>
    <w:rsid w:val="00427806"/>
    <w:rsid w:val="004320F9"/>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4A84"/>
    <w:rsid w:val="005119DC"/>
    <w:rsid w:val="005135BB"/>
    <w:rsid w:val="00514E43"/>
    <w:rsid w:val="00521FAA"/>
    <w:rsid w:val="005250E7"/>
    <w:rsid w:val="00554E4A"/>
    <w:rsid w:val="0057422B"/>
    <w:rsid w:val="00582FFE"/>
    <w:rsid w:val="00585F84"/>
    <w:rsid w:val="005922EB"/>
    <w:rsid w:val="005B2103"/>
    <w:rsid w:val="005B43AA"/>
    <w:rsid w:val="005B5A7B"/>
    <w:rsid w:val="005C25AD"/>
    <w:rsid w:val="005D45B6"/>
    <w:rsid w:val="005E1B8C"/>
    <w:rsid w:val="005E3D64"/>
    <w:rsid w:val="005E7A87"/>
    <w:rsid w:val="005F4BB8"/>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255D"/>
    <w:rsid w:val="006E4F39"/>
    <w:rsid w:val="006E77E6"/>
    <w:rsid w:val="00702914"/>
    <w:rsid w:val="007630E7"/>
    <w:rsid w:val="00791189"/>
    <w:rsid w:val="007960BA"/>
    <w:rsid w:val="007A6325"/>
    <w:rsid w:val="007C5C95"/>
    <w:rsid w:val="007E1319"/>
    <w:rsid w:val="007F5E3F"/>
    <w:rsid w:val="008073BF"/>
    <w:rsid w:val="008356BD"/>
    <w:rsid w:val="0084063F"/>
    <w:rsid w:val="00861BBA"/>
    <w:rsid w:val="008640C0"/>
    <w:rsid w:val="00866B7A"/>
    <w:rsid w:val="00870C4A"/>
    <w:rsid w:val="00872B1A"/>
    <w:rsid w:val="00873D30"/>
    <w:rsid w:val="00890144"/>
    <w:rsid w:val="00894E92"/>
    <w:rsid w:val="00895E2E"/>
    <w:rsid w:val="008B653B"/>
    <w:rsid w:val="008C653F"/>
    <w:rsid w:val="008D3643"/>
    <w:rsid w:val="00903302"/>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3591"/>
    <w:rsid w:val="00A837B0"/>
    <w:rsid w:val="00A93495"/>
    <w:rsid w:val="00AA5ED6"/>
    <w:rsid w:val="00AB0DA9"/>
    <w:rsid w:val="00AB12C5"/>
    <w:rsid w:val="00AC1B83"/>
    <w:rsid w:val="00AD59D2"/>
    <w:rsid w:val="00AF468A"/>
    <w:rsid w:val="00B03B8B"/>
    <w:rsid w:val="00B10327"/>
    <w:rsid w:val="00B158DB"/>
    <w:rsid w:val="00B3092B"/>
    <w:rsid w:val="00B40364"/>
    <w:rsid w:val="00B47A64"/>
    <w:rsid w:val="00B56A4D"/>
    <w:rsid w:val="00B604D0"/>
    <w:rsid w:val="00B80AA5"/>
    <w:rsid w:val="00B92770"/>
    <w:rsid w:val="00B940D4"/>
    <w:rsid w:val="00BA7A74"/>
    <w:rsid w:val="00BC10B4"/>
    <w:rsid w:val="00BD145D"/>
    <w:rsid w:val="00BD21E1"/>
    <w:rsid w:val="00BD63AF"/>
    <w:rsid w:val="00BE35BE"/>
    <w:rsid w:val="00BF3587"/>
    <w:rsid w:val="00BF7F06"/>
    <w:rsid w:val="00C01D01"/>
    <w:rsid w:val="00C133CA"/>
    <w:rsid w:val="00C21AF8"/>
    <w:rsid w:val="00C251B8"/>
    <w:rsid w:val="00C3572D"/>
    <w:rsid w:val="00C60E3D"/>
    <w:rsid w:val="00C64E5E"/>
    <w:rsid w:val="00C67DA9"/>
    <w:rsid w:val="00C80B1C"/>
    <w:rsid w:val="00C85179"/>
    <w:rsid w:val="00C86674"/>
    <w:rsid w:val="00CB2F64"/>
    <w:rsid w:val="00CC7FC1"/>
    <w:rsid w:val="00CD108B"/>
    <w:rsid w:val="00CE52CA"/>
    <w:rsid w:val="00CE6359"/>
    <w:rsid w:val="00CF4292"/>
    <w:rsid w:val="00CF45D3"/>
    <w:rsid w:val="00CF7248"/>
    <w:rsid w:val="00D11764"/>
    <w:rsid w:val="00D17448"/>
    <w:rsid w:val="00D2027F"/>
    <w:rsid w:val="00D21495"/>
    <w:rsid w:val="00D220DB"/>
    <w:rsid w:val="00D22877"/>
    <w:rsid w:val="00D22EE5"/>
    <w:rsid w:val="00D24292"/>
    <w:rsid w:val="00D3068D"/>
    <w:rsid w:val="00D3614E"/>
    <w:rsid w:val="00D373B7"/>
    <w:rsid w:val="00D44685"/>
    <w:rsid w:val="00D46BAD"/>
    <w:rsid w:val="00D6624D"/>
    <w:rsid w:val="00D80D10"/>
    <w:rsid w:val="00D86340"/>
    <w:rsid w:val="00D91F73"/>
    <w:rsid w:val="00D92F29"/>
    <w:rsid w:val="00DA0349"/>
    <w:rsid w:val="00DA7996"/>
    <w:rsid w:val="00DA7EDB"/>
    <w:rsid w:val="00DB7063"/>
    <w:rsid w:val="00DC3E39"/>
    <w:rsid w:val="00DC760B"/>
    <w:rsid w:val="00DD197D"/>
    <w:rsid w:val="00DD2573"/>
    <w:rsid w:val="00DE0F70"/>
    <w:rsid w:val="00DE70E9"/>
    <w:rsid w:val="00DF09E4"/>
    <w:rsid w:val="00DF33A8"/>
    <w:rsid w:val="00DF3AF6"/>
    <w:rsid w:val="00DF7B5B"/>
    <w:rsid w:val="00E001F4"/>
    <w:rsid w:val="00E01194"/>
    <w:rsid w:val="00E04312"/>
    <w:rsid w:val="00E3156D"/>
    <w:rsid w:val="00E34A7C"/>
    <w:rsid w:val="00E52D8C"/>
    <w:rsid w:val="00E53191"/>
    <w:rsid w:val="00E56D30"/>
    <w:rsid w:val="00E64AE0"/>
    <w:rsid w:val="00E667AB"/>
    <w:rsid w:val="00E7388D"/>
    <w:rsid w:val="00E75A9B"/>
    <w:rsid w:val="00E80CE9"/>
    <w:rsid w:val="00E90303"/>
    <w:rsid w:val="00E91EAD"/>
    <w:rsid w:val="00EB75D1"/>
    <w:rsid w:val="00ED0AA7"/>
    <w:rsid w:val="00EF1491"/>
    <w:rsid w:val="00EF1DC2"/>
    <w:rsid w:val="00F07ABA"/>
    <w:rsid w:val="00F110E3"/>
    <w:rsid w:val="00F152F0"/>
    <w:rsid w:val="00F31FAF"/>
    <w:rsid w:val="00F3234E"/>
    <w:rsid w:val="00F36CB1"/>
    <w:rsid w:val="00F37FD7"/>
    <w:rsid w:val="00F417EF"/>
    <w:rsid w:val="00F47752"/>
    <w:rsid w:val="00F72B40"/>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16</TotalTime>
  <Pages>13</Pages>
  <Words>4144</Words>
  <Characters>23624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27713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3</cp:revision>
  <cp:lastPrinted>2023-01-17T21:10:00Z</cp:lastPrinted>
  <dcterms:created xsi:type="dcterms:W3CDTF">2023-06-06T00:50:00Z</dcterms:created>
  <dcterms:modified xsi:type="dcterms:W3CDTF">2023-06-06T15:42:00Z</dcterms:modified>
  <cp:category/>
</cp:coreProperties>
</file>